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rPr>
        <w:t>Николай Левашов. История России. Лекция в Москве. 22 ноября 2008 г. Стенограмма записи</w:t>
      </w:r>
    </w:p>
    <w:p>
      <w:r>
        <w:rPr>
          <w:b/>
          <w:i/>
        </w:rPr>
        <w:t>Для полноценного понимания посмотрите видео встречи!</w:t>
      </w:r>
      <w:r>
        <w:rPr>
          <w:i/>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r>
        <w:rPr>
          <w:i/>
        </w:rPr>
        <w:t xml:space="preserve">Все стенограммы встреч </w:t>
      </w:r>
      <w:r>
        <w:rPr>
          <w:b/>
          <w:i/>
        </w:rPr>
        <w:t xml:space="preserve">на сайте </w:t>
      </w:r>
      <w:r>
        <w:t>www.levashov-text.ru</w:t>
      </w:r>
    </w:p>
    <w:p>
      <w:r>
        <w:rPr>
          <w:b w:val="0"/>
          <w:i w:val="0"/>
        </w:rPr>
        <w:t>— Эту встречу сегодня проводит московская группа общероссийского движения «Возрождение Золотой Век». Сегодня мы проводим встречу с учёным, автором, открывателем страницы новой истории, истории русского народа. Истории великой страны, которая существовала более 100 тысяч лет. Она называлась в разное время по-разному: Славяно-Арийская Империя, Великая Тартария, Рассения — и сейчас Россия. Но неважно как она называлась ранее — она остаётся нашей с Вами прародиной. И Николай Викторович Левашов в своей книге «****** * ***** ******» отображает своё видение причин фальсификации, искажения истории этой великой страны. Сегодня Вы можете задать е му напрямую свои вопросы. Я надеюсь, что Вы будете задавать по нашей теме — «История Древней Руси». Я думаю, что здесь в зале сидят люди, которые уже знакомы с трудами автора. Будьте любезны отключить мобильные телефоны и вопросы подавать — в письменном виде, на первый ряд. Спасибо Вам большое. Встречайте Николая Викторовича.</w:t>
      </w:r>
    </w:p>
    <w:p>
      <w:r>
        <w:rPr>
          <w:b w:val="0"/>
          <w:i w:val="0"/>
        </w:rPr>
        <w:t>Николай Викторович, мы Вас видим. Вступительное слово уже было. Теперь Вы на экране. Звук хороший?</w:t>
      </w:r>
    </w:p>
    <w:p>
      <w:r>
        <w:rPr>
          <w:b w:val="0"/>
          <w:i w:val="0"/>
        </w:rPr>
        <w:t>— Ну, пока Вас слышу.</w:t>
      </w:r>
    </w:p>
    <w:p>
      <w:r>
        <w:rPr>
          <w:b w:val="0"/>
          <w:i w:val="0"/>
        </w:rPr>
        <w:t>— Пожалуйста, Вам слово.</w:t>
      </w:r>
    </w:p>
    <w:p>
      <w:r>
        <w:rPr>
          <w:b w:val="0"/>
          <w:i w:val="0"/>
        </w:rPr>
        <w:t>— У нас сегодня тема просто общая по истории, да?</w:t>
      </w:r>
    </w:p>
    <w:p>
      <w:r>
        <w:rPr>
          <w:b w:val="0"/>
          <w:i w:val="0"/>
        </w:rPr>
        <w:t>— Да, по истории Древней Руси. Объявлена тема.</w:t>
      </w:r>
    </w:p>
    <w:p>
      <w:r>
        <w:rPr>
          <w:b w:val="0"/>
          <w:i w:val="0"/>
        </w:rPr>
        <w:t>— Ну, я приветствую всех кто сегодня пришёл на эту встречу. Тему Надежда Яковлевна Аншукова уже объявила, сегодняшняя беседа наша с Вами будет… Что мы имеем по поводу истории нашей Родины? К сожалению, сейчас можно сказать, что версия которая продолжалась.. совершенно не выдерживает никакой критики, не соответствует — противоречит самой себе многократно во многих аспектах, и можно приводить бесконечно фактов. Противоречия до такой степени, что иногда удивляешься. И несостыковки просто огромнейшие, и в принципе, когда они создавались, в принципе, эта фальшивка создавалась в конце — вернее в начале 19-го века. Вопрос — почему именно в конце 19-го века, именно создавалась такая фальшивка? Основная фальшивка. Ответ на этот вопрос — наверное, нужно сначала … 03:14 тогда станет ясно что к чему и почему всё это было затеяно. Дело в том, что в современной версии истории, конец 18-го — начало 19-го века, и допустим конец 18-го века — это года 1772-1775 — в нашей истории сейчас это отражено как «Восстание Пугачёва» — ну, всем знакомый генерал Пугачёв, который был тяжело подавлен. Но на самом деле, было совершенно другое событие, которое преподнесли в виде восстания Пугачёва и т.д. и т.п… Дело в том, что, если кто разбирал в деталях, интересовался тем же самым Пугачёвым — то даже на момент казни он не признавал себя, что он выдавал себя за Петра 3-го, как современная версия об этом говорит. То есть человека, когда четвертуют, ему до лампочки, как говорят — сказать всё что угодно, чтобы прекратить мучения. Но даже умирая, он не говорил, что он является или самозванцем Петром 3-им или вообще кем-то… Он называл себя просто сотником. И он действительно не был ни главой той армии, с которой сражались войска Екатерины 2-й. Он просто крайний, на которого повесили, чтобы извратить то, что есть. А вопрос — были ли какие-то события? Были. А было как раз не восстание Пугачёва, а война — гражданская война между родственными государствами, потому что в этот момент, как описывается в современной истории, как «Восстание Пугачёва» — происходила война между, так называемой, «Старой династией» и «Новой династией». Старая династия — Ордынская, и Новая — Романовская. И к сожалению для нас с Вами, выиграла Новая династия. Вы скажете: «какая династия — какая Новая, Старая, какая Ордынская» и тому подобное… Ну, сейчас просто в двух словах не скажешь, но в принципе, есть достаточное количество фактов, что никакого, допустим, монголо-татарского ига в природе не существовало. Просто по ходу дела может быть я затрону эту тему, но сейчас мы не остановимся на этом вопросе. Так вот…</w:t>
      </w:r>
    </w:p>
    <w:p>
      <w:r>
        <w:rPr>
          <w:b w:val="0"/>
          <w:i w:val="0"/>
        </w:rPr>
        <w:t>Вот у меня в руках здесь… Сейчас… Я подготовил специально… Книжечка. Вот сейчас покажу её. Хорошо чтобы было видно. Вот так видно лучше. Вот это Первое Издание Британской Энциклопедии 1771-го года. Вот просто чтобы показать, кому интересно может быть… Вот, конечно, детали не прочитаете, но по крайней мере более-менее видно. Внизу латинскими буквами, цифрами написано «1771-72-ый год». Так вот, 71-ый год, прошу прощения. Так вот, в данном случае их три Тома. Это Первое Издание Британской Энциклопедии. Вот если открыть эту энциклопедию на разделе «Страны», то здесь так как внизу Вы опять-таки не увидите, потому что маленькие такие очень буквы, но вот здесь вот внизу написано «Великая Тартария — самая большая страна Мира», простирается от Уральских гор до Дальнего Востока, часть Северной Америки и по югу до Китая, Индии и тому подобного… Но вопрос, что за Великая Тартария? Ведь по современной версии истории, в это время в Сибири всё принадлежало, как говорится, московским царям. Ещё при Иване Грозном якобы Ермак присоединил Сибирь. Опять-таки фальсификация идёт весьма тонкая и оригинальная в некоторых местах, а в некоторых местах глупая, потому что Сибирью до определённых времён называли территории до Урала между Волгой и Уралом. Так действительно, Ермак присоединил часть территории, которая находилась между Волгой и Уралом — до Урала, потому что границей между Московской Тартарии, между прочим, в энциклопедии британской первой написано, что Московская Тартария — не что-то, а Московская Тартария тоже, входила территория только от севера и до середины Волги, а потом шла по Волге граница, с Великой Тартарией, так называемой. Так вот до 1772-го года, до 1775-го года, граница была чётко разделена. Эта Московская Тартария — и Великая Тартария. Поэтому и называется «Старая династия» и «Новая династия». Новая династия — Ордынская династия. И была, в принципе, гражданская война между не только родственными славянскими государствами, а в принципе, между русскими и русскими. Думаю, не один раз такое было. В результате, к сожалению, этой войны — Старая династия была разбита со стороны Москвы. Московской Тартарии помогала, в принципе, вся Европа. После чего удалось разгромить. Во всех источниках мировых исчезло — уже нигде в мире никто не заикался, что до конца 18-го века существовало самое крупное государство Мира. Вопрос, а почему такое было? Почему до конца 18-го века всё было, а потом все замолчали? А потому что тем, кто стоял за Екатериной 2-ой, было очень выгодно уничтожить реальную правду о том, что и как было на самом деле. Почему ещё? Потому что, если Вы посмотрите на карту…</w:t>
      </w:r>
    </w:p>
    <w:p>
      <w:r>
        <w:rPr>
          <w:b w:val="0"/>
          <w:i w:val="0"/>
        </w:rPr>
        <w:t>Вот у меня есть, у нас таких карт очень много, вот здесь у меня есть одна из карт. Опять-таки, к сожалению детали не покажешь, вот эта карта оригинальная опять-таки, не копии снятые… Карта 1693 года, то есть копия продажу имеет 09:34 Ну вот, карта 1693-го года. На ней изображены провинции, так называемой, Великой Тартарии, о которой мы только говорили. Несколько, по крайней мере, десятков у нас есть оригинальных карт. Несколько сотней, наверное, по миру. Но вопрос, что же стало? Почему после.. именно с начала 19-го века все дружно забыли, что самая большая Империя Мира была не Московская Тартария — не Московское Герцогство или Княжество и так далее, а именно Великая Тартария, где основное селение было русское.Там присутствовали другие народы — к примеру, в той же самой пропорции, как присутствуют сейчас на территории Российской Федерации — порядка 20%. Так вот, почему именно это произошло? Потому что закончилась, в принципе, довольно-таки длительная война между Ведической Империей, которая была создана нашими с вашими предками давно, то есть Империя эта просуществовала больше 100 тысяч лет, как ни странно. И это опять-таки не теории, не предположения, это реальные факты, которые просто замалчивают, потому что есть очень много источников, очень много фактов… К примеру, опять-таки в 95-м году профессор Уфимского Университета Чувыров нашёл объёмную рельефную карту, которая частично отражает карту Мира объёмную, но по крайней мере, то что нашёл, назвал её «Дашкин камень» — это доломитовая плита больше тонны веса, на которой объёмно изображена территория всей Западной Европы, ой — Западной Сибири, прошу прощения. Так вот, что самое интересное, что на этой объёмной карте — её называют рельефной картой, не только территория Западной Сибири, но и на ней ещё изображено 12 тысяч каналов — километров, конечно, которые по ширине размером… ну, для сегодняшней цивилизации это недостижимо. И там же были обнаружены площадки — посадочные площадки колоссальных размеров. То есть, вот он мне прислал по просьбе размер одной площадки — площадь этой площадки больше 80-ти квадратных километров. Представьте себе что должно садиться на такую посадочную полосу. Но что самое интересное, он в своё время эту карту передал, я периодически поддерживаю с ним связь, он передал карту объёмную на камне Московскому Университету. Её изучали и американцы, японцы, немцы, кто только ни изучал — и что самое интересное обнаружили, что технологии, по которой эта карта была сделана — современной науке недоступны, неизвестны.</w:t>
      </w:r>
    </w:p>
    <w:p>
      <w:r>
        <w:rPr>
          <w:b w:val="0"/>
          <w:i w:val="0"/>
        </w:rPr>
        <w:t>— Кроме этого, так сказать, материалы, которые использовались — тоже современная наука об этом не знает. И т.д. и т.п… На этой карте были обнаружены надписи тоже. Чувыров сначала предполагал, что это сделано на древнекитайских вариантах иероглифов, то есть они 3 раза меняли свои иероглифы, писания — он предположил что это старые китайские иероглифы. Но поехав в Пекин, он сравнил и убедился, что ничего общего с этим нет. Надписи сделаны на этой объёмной карте именно Славяно-Арийскими рунами. Но что интересно, когда он передал эту карту Московскому Университету, они стали отрицать… То есть была программа, может знакома всем — «Необъяснимо, но факт», и ведущий программы сделал программу по поводу каменной плиты, о рельефной карте. Он спрашивал у ректора Московского Университета Садовничего о том, где эта карта — он сказал: «Никакой карты я не видел, не слышал». Но что самое интересное, в этом году 15 февраля была специальная комиссия, созданная для того, чтобы определить насчёт того настоящая эта карта или нет, соответствует ли действительности. Русские военные достали со спутника фотографии соответствующей точности — и была комиссией установлено, что карта 100% соответствует рельефу того, что есть на самом деле. То есть да, действительно — реальная объёмная рельефная карта местности. Так вот, этой карте больше 100 тысяч лет. И эту карту создавали наши с Вами предки, а мы с Вами даже не знаем, как она была создана. Так вот, смотрите: 15 февраля было установлено, что действительно оригинальная эта действительно объёмная рельефная карта соответствует — в соответствии с сравнительным анализом спутника с данными современными 14:47 — соответствует всему что должно соответствовать. Кто-то об этом слышал? — Нет. Это должно стать колоссальной сенсацией, нашли уже не вот какой-то камушек, а объёмную карту колоссального масштаба, показывающую территорию колоссальную. То есть всё прекрасно показано, высочайшие технологии и тому подобное, тому подобное… И всё — тишина. Ни одного слова, ничего нет. Как будто ничего не произошло. Как будто нашли булыжник с соседнего двора. С чем это связано? А потому что очень многим невыгодно, вот смотрите… Вам, наверное, приходилось сталкиваться с, допустим, работой академика Фоменко Носовского. Носовского Фоменко. У меня эти книги тоже есть, я читал…</w:t>
      </w:r>
    </w:p>
    <w:p>
      <w:r>
        <w:rPr>
          <w:b w:val="0"/>
          <w:i w:val="0"/>
        </w:rPr>
        <w:t>Сначала они вызвали радость, потому что первый исследователь исторических фактов приводил сам самый оригинальный исторический документ, а не свои интерпретации того, что там написано. И он обнаружил весьма интересные вещи, он обнаружил с автором Носовским хронологический сдвиг, что факты истории современной излагаются одни и те же, но с определенными пятнами получается следующее, что сдвигается событие с одной точки на другую по хронологической шкале, и получается, что они ничем не отличаются кроме нюансов которые там показываются. Не более того. Вопрос — почему такое было сделано, и как интерпретировал Фоменко? Он, к сожалению, интерпретировал это весьма неправильно — с моей точки зрения Он интерпретировал это как факт того, что современная истории гораздо меньше, чем реально существующие версии. Получается, что вместо 10 тысяч как современная история говорит — только тысяча лет истории существует. Но странный его вывод, потому что то, что существует пробелы, которые были заполнены исходя из одного и того же момента, из одних и тех же вариантов, говорит о фальсификации — правильно, но говорит ли о том, что истории только тысяча лет? Нет, конечно. Что же получается? Действительно существует фальсификация. Действительно, современная версия истории не соответствует действительности. Почему? Потому что, когда была уничтожена Ведическая Империя, которая была колоссальной по размерам — у нас есть карты, к примеру, с женой — античной Европы, которые показывают, что эта Ведическая Империя входила.. большая часть Европы на тот момент входила в эту Империю, где на этой карте нет ни Римской Империи, ни Византийской Империи, потому что они появились гораздо.. вернее Римской Империи вообще не было, а была только Византийская Империя — Арамейская Империя. То есть понимаете, вопрос в чём…</w:t>
      </w:r>
    </w:p>
    <w:p>
      <w:r>
        <w:rPr>
          <w:b w:val="0"/>
          <w:i w:val="0"/>
        </w:rPr>
        <w:t>Почему это было нужно? Потому что те силы, которые стоят за этим процессом, которые стоят за процессом, который происходит сейчас — уничтожение, в принципе, попытки уничтожения России во всех вариантах, как и сейчас продолжаются. Вы знаете, что по тому же плану Киссенджера, если кто знаком — Россия уже давно поделена и разорвана на части. Ну, и сейчас, по крайней мере, роль России, которая всех устраивает, это роль сырьевого придатка и не более того. А Россия как мощное и независимое государство — никому там не интересно. Вопрос — как же так получилось? Как же позволили? А очень просто позволили — если Вы вспомните времена Петра 1, то во времена Петра 1 он издал на территории той же самой России, ну не той большой, а вот именно Романовской России, а если интересно, там вот тоже — к сожалению у меня на руках нету карты, и на экран одновременно не могу вывести эту карту… Романовская Россия, как раз происходила от Петра 1, допустим, даже до максимального завоевания 17-го года — 1717 года — была только до Волги, там присоединение некоторых территорий с Севера и так далее… То есть территория относительно небольшая была. Так вот, когда Петр 1 пришёл к власти, один из первых его приказов было свезти в столицу старые книги для того, чтобы снять с них копии, и в случае невыполнения этого приказа наказание было — смертная казнь. Но вопрос, если книги свезли в столицу для снятия с них копий, то где копии и где те оригиналы, которые были свезены? После этого никто не видел ни копий ни оригиналов. Понятно что с ними стало. Единственно кто взбунтовался — это Соловецкий монастырь. Они взбунтовались и отказались свозить в столицу книги, которые хранились у них. И что произошло? 2 года, как говорится, войска Петра 1 осаждали Соловецкий монастырь, после чего монастырь был взят, в результате предательства там одного монаха или может просто дали приказ.. И захвачен. Но естественно, за эти 2 года думаю, что большинство книг было спрятано, наиболее ценных…</w:t>
      </w:r>
    </w:p>
    <w:p>
      <w:r>
        <w:rPr>
          <w:b w:val="0"/>
          <w:i w:val="0"/>
        </w:rPr>
        <w:t>— И опять-таки — изъяты, и что с ними стало? Почему такие книги уничтожали? Почему одновременно в эпоху Возрождения, европейскую, так называемую — по всей Европе сжигались библиотеки, горели, сжигали старые книги… А якобы снятые с них копии объявлялись, так сказать, достоянием нации великих предков. Но что самое интересное, что если Вы посмотрите, что на сегодняшний момент не существует ни одной официально признанных книг, которые старше 15-го века, все эти исторические факты изложенные — свойственно обосновываются на копиях, якобы снятых с оригиналов, которые напечатали в 15 веке. Но почему нет ни одного оригинала, с которых эти копии снимались. Почему оригиналы сгорели, а копии, которые сняты — не сгорела ни одна? Но в данном моменте не нужно объяснять, вспомните, что случилось с Ломоносовым. Когда он написал свою «Историю Руси», при его жизни ему никто не позволял напечатать. А после того как он умер, его злейший враг Мюллер взял и напечатал его книжки по истории. Вопрос что он напечатал? И что оставил из того, что было на самом деле? Думаю, объяснять не нужно. Так вот, таких фактов можно приводить неоднократно, их множество. К примеру, вот допустим чтобы поднять вопрос по поводу той же самой фальсификации Древнего Рима… К примеру, очень наглядно — история Помпеи. Вот, согласно сегодняшней существующей «официальной» в кавычках версии, Помпеи погибли под извержением Везувия 24 августа 79 года нашей эры. Но. Так это или не так? К сожалению, не так. По одной простой причине… Что оказывается, когда Помпеи были раскопаны в начале — начали раскопки.. в начале 18-го века. 19-го века — тысяча восемьсот какие года, нужно посмотреть, точно не помню… То есть до этого времени их никто не трогал, не раскапывал. Так вот, вопрос… Известно следующее, когда откопали Помпеи, то обнаружили, чёто под зданиями в Помпеи подведён водопровод. И каждому зданию в Помпеи была подведена вода и так далее и так далее…</w:t>
      </w:r>
    </w:p>
    <w:p>
      <w:r>
        <w:rPr>
          <w:b w:val="0"/>
          <w:i w:val="0"/>
        </w:rPr>
        <w:t>Но что самое интересное… Этот водопровод строил.. построен был… инженером Домеником Фонтана в 1594-1600 годах… Любопытно получается, да? То есть почти 16 веков Помпеи были засыпаны пеплом, сверху магмы слой был, а инженер в 16 веке, на границе 16-17 века — взял и построил водопровод , который точно подходил к каждому из домов, которые были в Помпеях. Неплохо да? Но что интересно, допустим, дело в том, что сами надписи есть.. Доска, так сказать, мемориальная доска, говорящая о том, что город Помпеи и Геркуланум были засыпаны в 1637 году. Так сколько ж Помпеев было? Сколько? Десятки? На том же самом месте, тот же самый вулкан Везувия засыпал их вновь и вновь? И главное, что, как говорится, был построен водопровод под толщей лавы и пепла — так, что до девятого чета… Но это, извините, бред. Но на этом бред не заканчивается в современной истории. К примеру, мне попался сайт интересный, один инженер — русский между прочим, провел своё собственное… когда он побывал там и увидел несостыковку полнейшую, то есть в музеях Помпеи рассчитано на полнейшее невежество. Люди, которые не знают, что такое дважды два четыре. Так он взял и провёл собственное исследование, и что он обнаружил? Ну, к примеру, Вы знаете, что после очистки Помпеи от лавы и пепла, там обнаружили сохранившиеся великолепно фрески, мозаики на стенах и так далее… Так вот, мозаики на стенах Помпеи, которые засыпаны в 79 году — там есть мозаика «Трёх граций». Забавно получается, что Помпеи засыпаны в 79 году, имея точную копию картины Рафаэля «Три Грации», в деталях совпадающая — ну просто 100% совпадение, просто выложено на мозаике, на стене — не им, конечно. Не Рафаэлям. Но точная копия картины Рафаэля. Вопрос. Каким же образом точная копия картины Рафаэля оказалась засыпанной в 1 веке нашей эры в Помпеях? Или каким образом Рафаэль взял сюжет своей грации 100% совпадающей из засыпанной пеплом и покрытой магмой, толстым слоем довольно-таки — Помпеи для того, чтобы сделать эту картину? Ну, получается полнейший абсурд. Но на этом абсурд не заканчивается.</w:t>
      </w:r>
    </w:p>
    <w:p>
      <w:r>
        <w:rPr>
          <w:b w:val="0"/>
          <w:i w:val="0"/>
        </w:rPr>
        <w:t>В своё время в Соединенных Штатах мне приходилось видеть программу по Discovery Channel — там как раз описывали современный Помпеи — ситуацию гибели Помпеи, и там приводится факт, что вот гибнущих людей пытался спасти один римский адмирал, который… а его племянник был свидетелем, и он записал, как говорится, в своих дневниках все события. Но опять-таки повторюсь, кто слышал, дневники — если говорить о 79 году, бумаги не существовало. Бумагу придумали в 11 веке в Испании. То есть до 11 века вообще в Испании бумаги не было. Были только или пермаменты, которые стоили очень дорого, так как из кожи. Потом, если интересно, покажу. У нас есть такие пергаменты, конечно, это не касаемо первых Помпеи и так далее… Но тем не менее, образцы покажу что из себя представляют… Вот к примеру, вот это письмо, к примеру, 1437 года. Вот оно сделано на пергаменте. Это кожа — очень тонко выделанная кожа. И к примеру, вот ещё другой пергамент тоже, так сказать, 1493 года — вот видите, королевские письма. Видите, довольно-таки небольшие куски пергамента — и в то время они стоили колоссальные деньги, потому что получали эти пергаменты из кожи. Допустим, лучший пергамент был — когда с неродившегося телёнка кожу сдирали, её обрабатывали, утончали в стопки и так далее, и так далее… То есть стоимость таких пергаментов была колоссальной. Так вот, если Помпеи погибли в 79 году нашей эры — вопрос… Племянник адмирала — не думаю, чтобы он был через чур богатый, чтобы записывать в своём дневнике события на пергаменте. Так вот это первый абсурд. Второй.. и показывают что он взял — издал свою книгу. Свои, его дневники были изданы. И показывают изданную книгу на латыни, естественно, типографским способом — и приводят текст оттуда. Ну, Вы знаете, когда я смотрел, мне было удивительно до какого идиотизма доводится.. до слушателей, что показывают книгу изданную в 15-16 веках, не раньше. Ну естественно, если 1637 — значит уже в конце 16 века, не раньше. И выдают её за книгу якобы сделанную в 1 веке нашей эры. Да не было печатных книг в 1 веке нашей эры — это факты. В лучшем случае были рукописные книги на папирусах или пергаментах как во всем остальном мире. Ну не было бумаги, не было печатных станков, не было типографии, которые печатают.. не было березных книжек и так далее… Показывают прекрасно изданную, относительно.. к примеру, энциклопедию британскую такого уровня издания книги — чуть хуже… И говорят, что эта книга была издана… Он сам издал эту книгу в 1 веке нашей эры. Ну и так далее и так далее… Можно продолжать, в принципе, до бесконечности такие «факты» в кавычках. Не говоря о том, что.. смотрите. что получается по современной версии: допустим, мне приходилось читать письма, которые княжна Ольга — Анна, извините.. прошу прощения, княжна Анна — дочь Ярослава Мудрого, которого выдали замуж за французского короля, кажется, Франциска 1, если не ошибаюсь.</w:t>
      </w:r>
    </w:p>
    <w:p>
      <w:r>
        <w:rPr>
          <w:b w:val="0"/>
          <w:i w:val="0"/>
        </w:rPr>
        <w:t>— Так вот, в её письмах она описывает Париж того времени, то есть 15 век — как глухую деревню, невежественную. Где люди не умеют ни писать, ни читать. И для неё было, как говорится, выход — что вышла замуж за французского короля, как неизбежная потеря, как бы сейчас сослали на Чукотку, к примеру — то же самое, как её сослали бы сейчас на Чукотку. Такое восприятие по письмам. А что нам преподносят, так сказать? Что Франция и Европа была высококультурная. А смотрите опять-таки, если Кирилл и Мефодий только принесли тупым славянам грамотность, то на каком языке написали.. была написана надпись на щите Олега, который был прибит на вратах Царьграда или Константинополя, когда этот город был завоёван русами? Какой язык? На каком языке писали, так сказать, письма друг другу крестьяне новгородской губернии — княжества, конечно тогда, а не губернии. Новгородское княжество, когда писали друг другу письма из одной деревни в другую деревню. Писали письма на берестяных грамотах — не на бумаге, как раз-таки. И эти берестяные грамоты находят. И там не только писали письма друг другу, но и считали собранный урожай, считали доходы и так далее, и так далее… То есть сколько собрано, сколько продано, сколько денег заработано и так далее… И это происходило в десятых-десятых веках, так как Кирилла и Мефодия ещё и близко не было слышно. Вопрос.</w:t>
      </w:r>
    </w:p>
    <w:p>
      <w:r>
        <w:rPr>
          <w:b w:val="0"/>
          <w:i w:val="0"/>
        </w:rPr>
        <w:t>Так почему, это же… есть много известных фактов, но почему никто об этом.. как к примеру, известнейший факт того, что я, когда помню в школе учился — в свое время естественно, и в учебнике истории говорится, что Пётр 1 ввёл юлианский календарь на территории своей страны. И с этого момента стал 1700 год. Хорошо. Он ввёл «новый календарь» — в кавычках, по которому 1700 год был и с этого дня, так сказать, мы живём по этому календарю, потом подкорректировали после революции уже. Вопрос. Как я всегда говорю, есть два момента: первый момент — календаря никакого не было, второй момент — календарь был. Если календаря никакого не было на территории Московского княжества или царства, то введение календаря было прекрасным прогрессом, нужным и так далее… Но если был календарь, то какой? А оказывается, календарь был. И когда он ввёл юлианский календарь на территории Московской Тартарии, как пишется в Британской Энциклопедии — по этому календарю был 7208 год от Сотворения Мира в Звёздном Храме. То есть заключение мирного договора между Древнем Китаем и Древней Русью, скажем так, коротко. А это означает, что если сейчас 7516, так вот кстати, если это было так, то получается что и до того как мирный договор заключен был — значит были уже государства, были армии, которые воевали друг с другом, после чего война была закончена и был заключен мирный договор. И после этого началась, так сказать, Новая Эра, потому что война была очень жестокая, тяжёлая — это как бы новый этап начался, потому что потери были колоссальные… Нет, об этом ни слова не говорится. Вот у меня есть, опять таки это не оригинал, а ксерокопии, то есть то же самое же что оригинал — Ремезовская летопись. Вот, просто открыл.. Как видите, это не оригинал, но ксерокопия — точная копия оригинала. Без каких либо изменений. Поэтому искажений здесь никаких не может быть, потому что не может из-за того, что это стопроцентная копия. Так вот, что интересно… Тут очень много интересного. Но Ремизов.. там правда писал не один Ремизов, а целых там 3 поколения, так сказать, Ремизовы писали.</w:t>
      </w:r>
    </w:p>
    <w:p>
      <w:r>
        <w:rPr>
          <w:b w:val="0"/>
          <w:i w:val="0"/>
        </w:rPr>
        <w:t>Во-первых, он.. в его книгах летоисчисление идёт по старому календарю, и потом когда уже, так сказать, было принято Петром 1, он стал в скобках писать год такой-то, семь тысяч такой-то, а в скобочках.. 1701-ый допустим, 1702-3 и так далее… То есть естественно, что если только в 1700-ом году введен календарь с новым летоисчислением — люди не сразу переключились, им уже потребовалось время, чтобы перейти от старых привычных дат к новым. Но об этом никто не говорит. А почему? Потому что если об этом говорить — оказывается никакого фальшивого.. то есть примитивизма наших с Вами предков не существовало. Оказывается, что у них было, по крайней мере, за семь с половиной тысяч лет — было высокоразвитое государство, не говоря что.. хотя этот календарь не единственный, который был у наших предков, это только один из календарей, который в обиходе был. И так далее и так далее… Понимаете, а что получается? Ведь не получается подтвердить идею о том, что было примитивное, так сказать.. славяне вот взяли и пригласили к себе из Киева, пригласили варягов — Рюрика, который пришёл… «Правьте нами» — и так далее… Понимаете, извратили всё до безобразия, потому что Рюрик был реальным историческим лицом, но он никакого отношения к варягам — он не имел, потому что в тех же самых летописях варяги и шведы не назывались одним и тем же именем. И к тому же, варяг — это была каста военная, то есть это профессиональные воины. К тому же, там большинство из них были русами опять-таки, некоторые из них были и других национальностей, потому что на территории Империи проживало очень много людей. Профессиональные — высокоуровневые профессиональные воины, которые с детства обучались военному искусству, и они назывались варягами.</w:t>
      </w:r>
    </w:p>
    <w:p>
      <w:r>
        <w:rPr>
          <w:b w:val="0"/>
          <w:i w:val="0"/>
        </w:rPr>
        <w:t>Тот же самый Светослав — Киевский князь, был варягом тоже. А был ли он, извините, шведом? Конечно нет. Ну и так далее и так далее… А вот если учесть, что хотя бы 7500 лет назад было государство мощное, которое армию имело, войну выиграло колоссальную — значит уже не получится фальшивку, которую романовская династия стряпала для того, чтобы оправдать своё право на трон.. и это очень было выгодно всем остальным. То есть понимаете, я не буду особо долго на этих моментах зацикливаться, потому что можно говорить почти бесконечно, потому что фактов столько, что.. реальных фактов — не мнений каких-то, а документов. И тому подобное. Ну, вот к примеру, один из.. недавно было выпущена книга, вот покажу её.. в которой приведены фотографии — то, что были найдены мумии на территории северного Китая, были найдены мумии белых людей, которым 4500 лет… И при том — в великолепном сохранении, прекрасном… Вот, дальше.. вот пожалуйста, в одежде полностью. Вот, видите тут и мужчины и женщины, одежда — всё сохранилось. Прекрасные варианты… Вот пожалуйста, другие… Это найдено несколько лет назад было, всего-навсего… Вот орнаменты были — сохранилось всё, видите, прекрасно. Дальше.. Вот, и что же в этой книжке пишут: 100% европейцы. Также традиции принятые в Европе были в это время.. и они говорят, что вот 4500-5000 лет назад в Китай пришли белые люди из Европы. Черт возьми… Да 4500-5000 лет назад в Европе белых людей не было, они только стали приходить в Европу в это время. А они говорят, что из Китая.. в Китай пришли из Европы. Обычно когда миграция происходит людей? Когда войны или природные условия заставляют их двигаться. Да не было ничего этого в это время. А именно эти белые люди жили на территории Китая. А почему? А потому что, опять-таки, вот если вернёмся к тому, что я начал насчёт войны между Великой Тартарией и Московской Тартарией 1772-75-ых годов — то обнаруживается, что граница от той же самой, вот здесь вот есть, Великой Тартарией, которую показывал на картах, целиком.. если посмотреть границу, где эта Великая Тартария проходила между.. Великой Тартарией и Китаем — знаете где эта граница проходила? По Великой Китайской Стене. Неплохо? И в Британской Энциклопедии тоже.. вот есть второй том у меня.. три тома… Тут и карты попадаются. К сожалению, я показать не могу — на вряд ли Вы увидите, потому что качество карт тогда было не такое совершенное. Вот здесь карта есть.. Если Вы посмотрите.. конечно Вы тут не увидите, к сожалению — сблизи нужно смотреть. Увидите границу Китая того времени на 1775 год — она резко отличается от границ, которые Китай сейчас имеет.</w:t>
      </w:r>
    </w:p>
    <w:p>
      <w:r>
        <w:rPr>
          <w:b w:val="0"/>
          <w:i w:val="0"/>
        </w:rPr>
        <w:t>— Ну понятно, Тибет они завоевали — это понятно, это относительно недавно было. Но вопрос. Если мы просмотрим всю историю, ту известную Китаю сейчас. 40:34 Тот Китай и за пределами — и выясним каким образом их территория увеличилась от Китайской стены и до той что сейчас есть? И окажется, что мы не обнаружим ни одного факта, что была какая-то война между какими-то государствами, в результате которой территории были захвачены, не обнаружим, что эта территория была получена в наследство или что была куплена, подарена, всё что угодно… Ни одного факта нет. Спокойно, как будто ничего не было. А на самом деле, эта территория присоединилась к современному Китаю только после 1775 года. А не только это… если кто немножко знаком с американской историей — Вы в курсе, что впервые колонисты с Северной Америки достигли западного побережья (Экспедиция Льюиса и Кларка) — в 1802 году. Интересно, есть опять-таки множество карт в той же самой Британской Энциклопедии, где территория Северной Америки — полностью белое пятно. Их туда не пускали. То есть Южная Америка прекрасно описана — детально соответствует точно как сейчас даже. То есть прекрасно сделаны карты. Северная Америка, Центральная — есть, Восточное побережье — полностью, а вот всё .. Среднезапад, Западное побережье, почти вся Канада — всё это белое пятно. Никто их туда не пускал. Так же, как на территорию Великой Тартарии в то время никого не пускали из иностранцев — были причины почему. И никаких границ не было. Так вот получается, после того, как войска Екатерины 2-ой разгромили войска Старой династии, случилось следующее: каждый стал захватывать всё что мог. Романовы побыстрее захватили территорию — ту, что сейчас известно нам как территория Российской Империи. Почти вся. Но за исключением Средней Азии, Крым — которые были позже присоединены. Вот. Китайцы продвинули свои границы на Север, а американцы кинулись осваивать Дикий Запад, так называемый. И что интересно: до этого никаких, так сказать, переселений с Востока — с Восточного побережья на Западное, не было. А тут колоннами пошли переселенцы, и почему-то одновременно пошли… Ну мне то, например, понятно почему это произошло. Просто, как говорится, хищники отхватывают куски — то, что могли откусить по мере того, как бы другие не захотели.</w:t>
      </w:r>
    </w:p>
    <w:p>
      <w:r>
        <w:rPr>
          <w:b w:val="0"/>
          <w:i w:val="0"/>
        </w:rPr>
        <w:t>Так вот, что забавно, что на территории того же самого Китая — Северной территории Китая, который сейчас является на самом деле.. эта территория до Китайской Стены была, принадлежала Великой Тартарии, так сказать. Там обнаружено огромное количество пирамид, возраст которых 10-15 тысяч лет. Кому интересно, могут на спутниковых фотографиях посмотреть — колоссальные пирамиды, превышающие по своим масштабам пирамиду Хеопса, к примеру. Вопрос в чём? Смотрите, получается на территории до Северного Китая как раз, за пределами к Северу от Китайской Стены — обнаружены были колоссальное количество пирамид, это не одна даже пирамида, а множество пирамид огромных размеров. Но самое интересное, этим пирамидам по 10-15 тыс. лет. Но о них стало известно миру совершенно случайно, хотя китайцы об этом знали всё время. В 47-ом году американский разведывательный самолёт, пролетая над территорией, сфотографировал эти пирамиды. Это первые фотографии, были сделаны в 47-ом году. Вопрос — если китайцы считали европейцев варварами, считали, что они типа более древняя цивилизация, а у них есть пирамиды, которым 15 тысяч лет, и они об этом ни слова не говорят. О чём это говорит? Не только они не говорят, а скрывают от всех, не пуская никого туда. Это говорит о том, что эти пирамиды не были построены ими, а они просто чтобы.. убрать их невозможно — через чур большие сооружения… Они до 47-го года скрывали их, а сейчас желающие могут.. потом поищу их точные координаты… можно по Google найти.. я пока постараюсь найти пока их — а вот они, да. Координаты — можно пойти и увидеть — приблизьте и увидите пирамиды. Конечно, сверху. Много огромных пирамид — больших и маленьких. И об этом не было ни слова, хотя вокруг них и тогда и сейчас возделали поля — то есть о них было известно. И что все китайцы знали, что они есть. Вопрос — почему китайцы молчали о том, что на их территории существуют одни из самых древних сооружений известных современному человечеству — 15 тысяч лет. Почему молчат? Да потому что им нельзя было об этом говорить, потому что они территорию захватили — и эти пирамиды не их, не ими построены. Так же, кстати, как и Великая Китайская стена — не была построена китайцами.</w:t>
      </w:r>
    </w:p>
    <w:p>
      <w:r>
        <w:rPr>
          <w:b w:val="0"/>
          <w:i w:val="0"/>
        </w:rPr>
        <w:t>Мало кто знает, что высота стены в южном направлении в 2 раза выше, чем в Северном. А все кто хоть немного знаком с строительством крепостей тех времён — знают, что от того, от кого защищались стена была максимальной по высоте, а внутренние стены были минимальны, чтобы удобно было своим подниматься на стену и подносить там и камни там.. горячие смолы и тому подобное. Стрелы… А противнику чтобы как можно было сложнее добираться. Так почему Китайская Стена в южном направлении, если смотреть в сторону Китая внутреннего — больше, по высоте выше в 2 раза, чем внутренняя? Кто от кого защищался? Защищались как раз-таки от китайцев, и есть тому много примеров. Так вот, что получается, кому интересно, так сказать, записать данные. Значит, координаты можно по Google найти как раз по спутнику: 3424 — северная широта, и долгота 1805\. То есть по этим параметрам можно найти, укрупнить и увидеть полностью, то есть в минутах, конечно: 34 минуты и 24 секунды — и 180 соответствующие, вот… Так вот, найти можно и увидеть — сейчас можете увидеть огромное количество.. там более 20 пирамид огромнейших масштабов. Чуть крупче, чуть меньше и так далее… Так вот, в чём же дело, почему они молчат, почему американцы начали осваивать Дикий Запад только в 1802-ом году? А до этого даже не делали ни одной попытки двинуться в этом направлении? А потому что здесь, как я говорил, после того, как войска Екатерины 2-ой разгромили войска Старой династии — вот все кинулись захватывать всё что позволено. Поэтому китайская территория, то есть от границ Китайской Стены, представьте себе — до Амура.. представьте себе какую колоссальную территорию они захватили. Но это ещё не всё… Существует момент, что когда Романовы послали своих людей устанавливать границы с Китаем чёткие, как раз странно — послали именно во времена Екатерины 2-ой, раньше никто не посылал. Так вот, когда пришли туда, приехали.. забыл — нужно потом точную фамилию вспомнить… То есть посол, который уполномоченным стал от Российской Империи, предъявил претензию — почему русские казаки пришли и стали говорить, что китайцы захватывают русскую территорию. И этот представитель власти, которому дали установку, что граница между Китаем должна проходить по Стадному Хребту — так думали тогда, потому что не знали точных границ.. Так вот, он вызвал всех китайских представителей предъявил ноту протеста насчёт того, что — почему они захватывают русские территории. Китайцы очень сильно испугались, это исторический факт — очень сильно испугались — и он увидя, что они испугались, решил добавить, как там пишется, русской территории. И он сказал: «давайте проведём границу по Амуру» — и он был очень удивлён тому, что китайцы дико этому обрадовались Он думал, что он присоединил территорию до Амура от Стадного Хребта — до Амура, а китайцы этому обрадовались. Он думал, что у них территорию оттяпал, а оказалось, что он не зная сам того, отдал китайцам территории от Амура до Китайской Стены. Неплохой кусочек, не правда ли? И поэтому китайцы были счастливы. Карты подтверждают именно все эти позиции. Ну, это долгий разговор, но важно то, что то, что мы сейчас имеем в школах о том, какая история была — полная фальсификация и ложь, за исключением некоторых моментов,которые сохранились… Истина, а вокруг них накрутили тонну лжи. Но вот такая маленькая, как говорится, прелюдия. А теперь, наверно, там уже поступили, наверно, записки. Наверное, будет Вам интересно услышать ответы на те вопросы, которые Вы задали.</w:t>
      </w:r>
    </w:p>
    <w:p>
      <w:r>
        <w:rPr>
          <w:b w:val="0"/>
          <w:i w:val="0"/>
        </w:rPr>
        <w:t>— Да, Николай Викторович, поступили уже вопросы, и я могу задавать уже первый?</w:t>
      </w:r>
    </w:p>
    <w:p>
      <w:r>
        <w:rPr>
          <w:b w:val="0"/>
          <w:i w:val="0"/>
        </w:rPr>
        <w:t>— Да-да, конечно, можете.</w:t>
      </w:r>
    </w:p>
    <w:p>
      <w:r>
        <w:rPr>
          <w:b w:val="0"/>
          <w:i w:val="0"/>
        </w:rPr>
        <w:t>— «Николай Викторович, на ваш взгляд, каким конкретно силам выгодно уничтожение России?»</w:t>
      </w:r>
    </w:p>
    <w:p>
      <w:r>
        <w:rPr>
          <w:b w:val="0"/>
          <w:i w:val="0"/>
        </w:rPr>
        <w:t>— Каким конкретно силам? Ну, в принципе, если говорить коротко, то мировому правительству, которые и есть.. представляют собой, тех называемых, социальных паразитов, о которых я более подробно, кому интересно, в книге «****** * ***** ******» изложил — их методы, способы, как они действуют, что они делают и так далее, постепенно захватывая мир… Вот, мировому правительству, социальным паразитам — выгодно, чтобы именно то, что было в России, то, что происходит.. И уничтожить и Россию, и народы, живущие в России. И в первую очередь, русский народ, который всегда был хребтом этой Империи в течении сотен тысяч лет, между прочим. Не ста тысяч лет — а больше. Потому что есть на тех же самых территориях Северной Америки — вот то, что я говорил, забавно, как раз то.. что то, что когда Дикий Запад кинулись осваивать в 1802 году, то именно та территория, на которую кинулись осваивать колонизаторы Америки из Европы — на этой территории найдены надписи на камнях, отпечатки … 52:01 обуви и так далее.. И написаны на русском языке, которому больше 200 тысяч лет. Об этом тоже замалчивают. И нашли это американцы. Есть книга, которую выпустили они — «Замалчиваемая история», эта книга у меня есть — если интересно, потом принесу, чтобы показать. Понимаете, то есть много фактов таких есть, и это замалчивается. Почему? Потому что те социальные паразиты, которые сейчас навязывают то, что мы наблюдаем — паразитическую систему — им невыгодно, чтобы было известно, что существовала совершенно другая система, которая просуществовала сотни тысяч лет, которая действительно.. цивилизация высокоразвитая — несоизмеримая с той, которая сейчас. Что принципы социальные были совершенно другие, и как говорится, действительно живые — а не мёртвые, как социальная система, которая создаётся сейчас. К примеру, кому интересно, почитайте Ветхий Завет. В Ветхом Завете там чётко прописано, что при захвате страны нужно уничтожать сильных мира сего, то есть сильных людей.</w:t>
      </w:r>
    </w:p>
    <w:p>
      <w:r>
        <w:rPr>
          <w:b w:val="0"/>
          <w:i w:val="0"/>
        </w:rPr>
        <w:t>Кто немножко знаком с генетикой, с биологией — сильные люди это носители альфа-генетики. Так вот, когда паразиты захватывают ту или иную страну — в первую очередь, они вырезали именно носителей сильных людей, то есть носителей альфа генетики. А почему? А потому что генетики и биологи установили, что именно носители альфа-генетики формируют генофонд, генотип целого вида. То есть допустим, если человек — то человеческого вида, то есть популяции. То есть они подтягивают за собой всех остальных. То есть наблюдения были такие — изменения.. достаточно изменения провести у носителей альфа-генетики, чтобы эти изменения тут же произошли у всех остальных, кто имеет тождественную генетику. Это равносильно как магнит мощный меняет полярность слабеньких магнитов. То есть если положить множество слабых магнитов, то они тут же поменяют полярность и становятся такими же, как более мощный магнит рядом с ними находящийся. То же самое и генетика — альфа-генетика меняла генетику всех остальных, и поэтому чтобы манипулировать массами, социальным паразитам нужно было чётко и ясно одно — уничтожить носителей этой самой альфа-генетики, и тем самым проще управлять, манипулировать всеми остальными. То что мы наблюдаем, допустим то, что произошло после революции 17-го году — это прекрасный пример, что уничтожались носители альфа-генетики во всех слоях общества, начиная с высших слоёв общества, которые вырезались просто 100% почти, и кончая крестьянством, в котором уничтожали тех же самых носителей альфа-генетики — тех, которые это крестьянство держали. Если почитаете опять-таки Ветхий Завет — там чётко говорится, как вырезались в Персии… Персия дважды попадала в косу такую — социальных паразитов. В 5-ом веке до нашей эры, это «Книга Есфирь» — почитайте, 5-7 век до нашей эры. Когда, согласно Ветхого Завета, это отражает исторические факты — согласно Ветхого Завета в течение двух ночей было вырезано в Древней Персии, в Вавилоне — 75 с половиной тысяч человек. Именно персидской аристократии — это мужчин только. А там ещё женщин и детей не считается, это считается только мужчины. Представьте 75 с половиной тысяч человек было вырезано за 2 ночи. Это колоссальное число людей, если учесть, что численность населения была не такая как сейчас. Извините, сейчас вот видите в Южной Осетии было убито 2 тысячи человек — это считается геноцидом Южно-Осетинского народа. А в то время было вырезано 75 тысяч — только мужчин. Представьте себе. Возьмите вот, опять-таки , интересующие могут взять «святую книгу» социальных паразитов. Вот она..</w:t>
      </w:r>
    </w:p>
    <w:p>
      <w:r>
        <w:rPr>
          <w:b w:val="0"/>
          <w:i w:val="0"/>
        </w:rPr>
        <w:t>— Тора. Это Тора</w:t>
      </w:r>
    </w:p>
    <w:p>
      <w:r>
        <w:rPr>
          <w:b w:val="0"/>
          <w:i w:val="0"/>
        </w:rPr>
        <w:t>— Это Тора, да. Пятикнижие</w:t>
      </w:r>
    </w:p>
    <w:p>
      <w:r>
        <w:rPr>
          <w:b w:val="0"/>
          <w:i w:val="0"/>
        </w:rPr>
        <w:t>— И если Вы почитаете.. тут в статьях я специально вырезки привожу.. — то тут говорится — чётко. Программа социальных паразитов. И Бога за ними стоящего… Превратить все народы в рабы и захватить все богатства под свой контроль. Это в Торе пишется открытым текстом. А всех кто противится, всех кто мешает — физически уничтожать, полностью под корень. И там говорится так: «когда для всех народов будет тьма и мрак, хаос — то для тебя и твоего народа засияет свет твоего Бога.» И свет этого Бога означает: рабство всех народов остальных, мира, богатства принадлежат именно избранному народу, который тоже такая же жертва социальных паразитов, какие и все остальные, только ещё далеко не все поняли это, к сожалению. Помните даже слова Христа, мало которые остались в реальности… Слова Христа: «Я послан только к погибшим овцам дома Израилева». «Я послан только, ТОЛЬКО, к погибшим овцам дома Израилева». Потому что он понимал и знал — по крайней мере, те, кто его послали, и они прекрасно понимали, что евреев, иудеев по древнему, просто-напросто используют в слепую. Они даже не понимают как их обманывают, что они в первую очередь жертвы социальных паразитов, с помощью которых эти социальные паразиты пытаются их руками сделать своё грязное дело. Вот кому выгодно. А России всегда, если вспомните опять-таки прошлые факты — всегда весьма эффективно стояла, громила этих социальных паразитов в любой форме и основательно. Поэтому генетика, которую несёт наша нация, имеет очень древнюю историю — сотни тысяч лет на этой Земле, и не только.</w:t>
      </w:r>
    </w:p>
    <w:p>
      <w:r>
        <w:rPr>
          <w:b w:val="0"/>
          <w:i w:val="0"/>
        </w:rPr>
        <w:t>И к тому же, забавно сейчас вот.. по поводу возникновения человека на Земле. Многие из Вас, если кто не биолог, то по крайней мере по школе помнят, что типа: «вот мы произошли из обезьян, шимпанзе там, гориллы и так далее»… Но самое интересное, замалчивают интересную вещь, что по иерархии, так сказать, развития гуманоидных существ — нашими предшественниками были неандертальцами, все знают, да? Что вот мы вышли из неандертальцев, якобы. Но этого не было по одной простой причине… Конечно, по костям это было установить сложно, но повезло с случаем, почему — в Альпах обнаружили тело, замороженного во льду, неандертальца. И взяли образец генетики. Это факт, правда о котором опять почему-то не кричат. Почему-то. Так вот, взяли образец генетики неандертальца, обнаруженного в Альпах, и сравнили с генетикой Homo sapiens, то есть с нашей с Вами генетикой. Выводы: Homo sapiens (человек разумный) — несовместим, генетически несовместим с неандертальцами. Так же, как например, несовместимы зебра и лошадь — да, они очень похожи, потому что занимают одну экологическую нишу, очень много общего, но это два разных вида — совершенно несовместимых. То есть никогда неандертальцы не были предками современного человека, хотя предками неандертальца были все другие виды, которые существовали до этого. Молчат об этом? Молчат и ничего не говорят. Почему? Опять невыгодно, потому что если говорить об этом, то вскрывается очень много фактов — ну полностью ставящие.. просто даже это не.. как я всегда шучу — до сих пор существует в Южной Америке «Общество плоской Земли», по-английски «Flat Earth Society», где люди считают, что вот Земля плоская, потому что мы выходим и видим горизонт, мы видим Солнце восходит Востоке, закатывается на Западе и каждый день, если мы посмотрим весь день — вот мы видим, значит, Земля плоская и так далее… До сих пор существует. 1:01:11 По крайней мере, такая позиция имеет право быть, потому что человек опирается на иллюзию, создаваемую собственными органами чувств. Но то, что о чём я говорил — это уже не иллюзия органов чувств, это явная фальсификация не только по истории, но и научная фальсификация. Так что в это плане Россия очень стоит поперёк горла очень многим.. именно мировому правительству, которым выгодно уничтожить Россию, чтобы она перестала существовать. Хорошо, продолжим, следующий вопрос тогда.</w:t>
      </w:r>
    </w:p>
    <w:p>
      <w:r>
        <w:rPr>
          <w:b w:val="0"/>
          <w:i w:val="0"/>
        </w:rPr>
        <w:t>— Так, следующий вопрос: «Знакомы ли Вы с трудами академика Чудинова? Как Вы соотносите его версию истории со своей?»</w:t>
      </w:r>
    </w:p>
    <w:p>
      <w:r>
        <w:rPr>
          <w:b w:val="0"/>
          <w:i w:val="0"/>
        </w:rPr>
        <w:t>— Я знаком с его трудами, ну не сказал бы, что детально и так далее, и так далее… Но в принципе, суть его мне знакома. Как я отношусь? Так дело в том, что как раз он как лингвист полностью подтверждает то, что действительно существовала цивилизация, славянская — Славяно-Арийская цивилизация много сотен тысяч лет на территории современной России и не только. Как раз то его данные полностью подтверждают то, что я говорю.</w:t>
      </w:r>
    </w:p>
    <w:p>
      <w:r>
        <w:rPr>
          <w:b w:val="0"/>
          <w:i w:val="0"/>
        </w:rPr>
        <w:t>— Спасибо. Вопрос закрыт. Следующий вопрос: «Вы говорите, что Вы атеист — в то же время трактуете Веды, как Вы относитесь к староверам, которые живут по Ведам и пытаются восстановить ведическую культуру?»</w:t>
      </w:r>
    </w:p>
    <w:p>
      <w:r>
        <w:rPr>
          <w:b w:val="0"/>
          <w:i w:val="0"/>
        </w:rPr>
        <w:t>— Дело в том, что понимаете, я толкую тоже и Новый Завет и Ветхий Завет и Тору — значит ли, что я последователь иудаизма и так далее, и так далее? Во-первых, Веды — если кто знаком с этим.. если правильно перевести на современный язык это «Просветление знанием» — ведать. Просветление знанием… Так вот, просветление знанием никакого отношения к религии не имеет, поэтому наши предки никогда не имели религии. У них не было религии, у них было мировоззрение, миропонимание. Восприятие мира, основанное на понимании происходящих процессов в природе. То, что сейчас пытаются восстановить — это пытаются создать религию, которая никогда не была. И это отрицательно. И особенно отрицательно, с моей точки зрения, когда заставляют людей в современности перевести себя на.. 1:03:45 и жить там, по традициям и обрядам, которые описаны там, как люди жили тогда. Но эти традиции были созданы специально для того, чтобы удерживать людей в определённом социальном статусе, чтобы они знали определённые понятия — что такое добро, что такое зло. Но основанном на понимании. Так как сегодня тоже существует тоже масса людей, которые не имеют достаточно знаний и понимания, допустим, как работает телевизор. Сколько людей знают принцип работы того же самого телевидения? Да очень мало — только специалисты. А телевизор в каждом доме. Смотрят телевизор и так далее… Так вот, в то же самое время были созданы правила поведения для того, чтобы человек знал, как ему правильно вести в социальном организме, в социальной среде, как он должен действовать, какие понятия… Плюс эти понятия были направлены на том, чтобы удерживать человека от скатывания, как говорится, в примитивное состояние — то есть до уровня животного. Что сегодня делают — создают религию, а это — отрицательно, с моей точки зрения. Любая религия — отрицательно. Поэтому никаких противоречий нет. Просто у наших предков никогда не было религии, и просто если те, кто пытаются создавать — не понимают даже. А вот как они понимают то, что написано в тех же самых Славяно-Арийских Ведах — достаточно прочитать последнюю книжку выпущенную, которую они выпустили. Как говорится, «Мировоззрение славян», которую они выпустили — пятая книга. Почитайте, Вы поймёте, что они совершенно не понимают о том, что там написано. О чём это говорит? Что это люди просто решили воспользоваться ситуацией и создать авторитет на том, что новое, что людей пробуждает, что резонирует с генетической памятью у большинства людей, и на этом сделать себе политический капитал. Я считаю, это преступление, вот и всё.</w:t>
      </w:r>
    </w:p>
    <w:p>
      <w:r>
        <w:rPr>
          <w:b w:val="0"/>
          <w:i w:val="0"/>
        </w:rPr>
        <w:t>— Следующий вопрос. В книге «****** * ***** ******» Вы описываете двух династий. По-вашему мнению, был ли поводом этой войны религиозный вопрос, то есть насаждение христианства против староверов? Против староверов…</w:t>
      </w:r>
    </w:p>
    <w:p>
      <w:r>
        <w:rPr>
          <w:b w:val="0"/>
          <w:i w:val="0"/>
        </w:rPr>
        <w:t>— Ну, во-первых, ещё я не описывал в России в кривых.. я просто.. то, что описывал, ещё не дошёл до этого момента, как раз по-тихонечку буду в продолжении во втором томе подводить к этому. Но если поднять вопрос, то был не религиозный момент. Религия — это социальное оружие, которое используют социальные паразиты для того, чтобы манипулировать массами, сознание людей, не более того. Как говорится, ведическое мировоззрение, которое было на территории Великой Тартарии или Асии, или так сказать, Светорасы Земли — разные названия существуют. Гиперборея — по-разному называли в разные времена, и разные народы.. Никогда не было религии — у них было мировоззрение. Конечно, для масс.. вспомните советские времена — большинство людей здесь зрелого возраста. Советские времена… Помните, как говорится, политзанятия не только для коммунистов, а для всех проводились политзанятия, где приходили, рассказывали, говорили и так далее… Это была обработка социума, поставленная по высочайшему уровню, в принципе. Так вот, чтобы люди держались.. Как говорится, Русь, которая необходима, для того, кто это делает. Так вот примерно такие же вещи производились только с другими целями нашими предками. То есть народные массы, которые.. катастрофа, которая произошла 13 тысяч лет назад, которая отбросила цивилизацию на уровень каменного века, в принципе — естественно после этого люди ещё несколько тысяч лет жили на грани выживания. Естественно, уже мало что оставалось, что уже было до того… Но когда по-тихонечку люди начали выходить из этого состояния дикости, на которую отбросили цивилизацию — постепенно им стали создавать образец социального поведения, который был правильным для того, чтобы человек правильно развивался в социуме, потому что то, что было.. просто допустим, понятия были введены, где в Славяно-Арийских Ведах там.. это не религия — это миропонимание, просто пытались преподнести.</w:t>
      </w:r>
    </w:p>
    <w:p>
      <w:r>
        <w:rPr>
          <w:b w:val="0"/>
          <w:i w:val="0"/>
        </w:rPr>
        <w:t>Допустим, там говорилось: «Уважать нужно тех, кто достоин уважения, любить нужно тех, кто достоин любви, помогать только тем, кто достоин помощи». Это вот такие нравственные нормы, которые закладывались в людей с детства, и эти нормы действительно правильные, потому что если вникнуть в суть — паразит, допустим, который не хочет делать, вот я хочу кушать, дайте мне есть… Значит получается, если он просит, значит ему надо дать, да? — Нет. Если человек не хочет работать и живёт за счёт других — никто ему не должен давать, потому что он не хочет работать. Другое дело, инвалид, который не может работать — ему нужно помочь, потому что он не в состоянии работать. А если кто-то просит, «помогите мне — я хочу кушать, дайте мне поесть» — то хорошо, вот тебе, пожалуйста, лопата — ты можешь делать, и делай, заработай и кушай себе на здоровье. Вот чем отличается. Понимаете как подменили понятия, ввели типа — любить нужно всех. Любить… Подонка, который, допустим, придёт и убивать будет, насиловать и убивать жену, дочь и так далее… Вы тоже должны любить со всем сердцем, да? Или Вас оберёт, ограбит — Вы тоже должны любить полностью, да? — Нет. Это не значит, что Вы должны делать то же самое в отношении его, то есть убивать его жену, детей и так далее… Но это не значит, что Вы должны пылать любовью к нему. Вы должны его не допустить такого подонка, чтоб он делал. А когда Вам вбивают, что вот это вот так нужно вести себя, ничего, ни сопротивляться — что это всё беды посланы Богом испытать тебя. То есть или ты грешен, и тебя за грехи наказывают, и ты должен смиренно принять всю карту божью за свои грехи — или тебя испытывают. Это суть христианства я говорю. Или тебя испытывают, Бог тебя испытывает, какая крепость твоей веры — возмутишься ты после этого или нет. Очень хорошая позиция, что всё что ни происходит, ты должен смиренно как раб нести, поэтому и называют «раб божий» — чётко говорится. «Раб божий». Так вот, наши предки никогда не считали себя рабами, у них было понятие Богов, но эти понятия отличаются от понятия «Бог», которое сейчас есть. Под Богами наши предки понимали именно людей, разумных существ, которые при своём развитии вышли на уровень Творения, то есть когда они своей силой мысли управлять процессами на уровне пространства и времени. Вот их называли Богами.</w:t>
      </w:r>
    </w:p>
    <w:p>
      <w:r>
        <w:rPr>
          <w:b w:val="0"/>
          <w:i w:val="0"/>
        </w:rPr>
        <w:t>И есть факты, подтверждающие, что это именно так и есть. Просто смысл слова поменяли, и вот люди слышали тогда слово «Бог» — и типа сейчас привыкли и так далее… А на самом деле, то же самое.. обряды так называемого христианства, которые никого отношения к самому Христу не имеют. Его этим, в принципе, облили грязью за то, что тот существующий человек, который был в реальности и который жил действительно в 11 веке, а не 2000 лет назад — более подробно я уже это расписывал, кому интересно. Он, так сказать, боролся со всем этим. Так вот, если взять обряды, которые существуют сейчас в христианстве — допустим, на Пасху причащение, где хлеб — это его плоть, а вот вино — это кровь христово. Так вот, корни христианства идут.. в принципе, христианство — это вариация культа Озириса, который где-то в 15-16 веке до нашей эры появился в Египте.. и является модификацией чёрного культа Вуду — чёрная магия. Так вот, если Вы изучите культ чёрной магии Вуду, то Вы поймёте, что там когда враг повергался — победитель съедал часть, кусок его плоти и пил его кровь — при определённых обрядах, чтоб заполучить всю силу врага себе. Неплохо? Так вот, что сделали — в насмешку над Христом и не только над ним.. вот и все верующие поедают.. да, Вы скажите, они кусок хлеба поедают там, хлебец там, вино пьют. Но важно не то, что они едят на самом деле, а то, что при этом как это преподносится, с каким соусом — это плоть Христа, а это его кровь… Так вот борьба была не из-за религиозных основ, а борьба между светлыми и тёмными силами. То есть творческими силами, несущими свет, развитие цивилизации — и социальными паразитами, который этот свет уничтожали и которые делают всё, чтобы захватить — власть над миром, контроль над планетой. Это не была война между религиями — вообще никогда. Это война за жизнь и смерть. Между смертью и жизнью, если в двух словах. Пожалуйста, следующий вопрос.</w:t>
      </w:r>
    </w:p>
    <w:p>
      <w:r>
        <w:rPr>
          <w:b w:val="0"/>
          <w:i w:val="0"/>
        </w:rPr>
        <w:t>— Считаете ли Вы, что людей создал Бог и инопланетяне? Все ли люди братья или кого-то, допустим, китайцев — создали на другой планете?</w:t>
      </w:r>
    </w:p>
    <w:p>
      <w:r>
        <w:rPr>
          <w:b w:val="0"/>
          <w:i w:val="0"/>
        </w:rPr>
        <w:t>— Ну, во-первых, я не считаю, что кого-то вообще создавал Бог, потому что, по крайней мере, я в Бога не верую и Вам тоже не советую, в принципе. А насчёт того, что.. понимаете, люди равны, естественно — но существуют разные расы, которые отличаются друг от друга. Вот в «****** * ***** ******» я подробно описал типы адаптации к экологической нише, и как разные расы в каких условиях формировались и почему они отличаются друг от друга. Они отличаются генетикой довольно-таки сильно, хотя и совместимы между собой. Но допустим, наиболее от белой расы отличается чёрная раса. Вот допустим, в америке мне было сюрпризом, когда я узнал, что есть лекарства, которые выпускают только для чёрных, то есть если белый человек это лекарство примет, оно ему не поможет, а наоборот сделает плохо. Биохимические процессы кардинально отличаются — по многим причинам.Так вопрос, кто равный и неравный? И да, и нет. Как можно сказать «равный» — одинаковый ребёнок, допустим, только что родившийся ребёнок — или допустим, взрослый человек. Одинаковы они? Нет. А человек этот другой, просто ребёнок родившийся по возможностям резко отличаются от взрослого человека. Почему? Потому что тот уже вырос с детства, прошёл обучение и так далее, и так далее. То есть эволюционно разные ступени. Ну, вот опять-таки, более подробно, если кому интересно, я описал это.. 2-ой том «****** * ***** ******», у меня есть глава, где описаны разные расы — я ввёл такое понятие, как эволюционное число. Просто каждая раса возникла в определённых условиях, в определённое время — и прошла определённый путь своего развития, и этот определённый путь развития откладывается на уровне генетики и т.д. и т.п… Естественно, вот те, кто прошёл больший путь, они имеют больше качеств и возможностей, чем те, которые этот путь ещё не прошли. Вопрос? Значит ли это, что кто-то лучше или хуже? — Нет, это значит, что кто-то уже прошёл, кто-то ещё не прошёл. И это нужно понимать и относиться к этому правильно. Вот и всё.</w:t>
      </w:r>
    </w:p>
    <w:p>
      <w:r>
        <w:rPr>
          <w:b w:val="0"/>
          <w:i w:val="0"/>
        </w:rPr>
        <w:t>— «Уважаемый Николай Викторович, если можно, ответьте — кому же всё-таки принадлежали пирамиды до захвата Китаем?»</w:t>
      </w:r>
    </w:p>
    <w:p>
      <w:r>
        <w:rPr>
          <w:b w:val="0"/>
          <w:i w:val="0"/>
        </w:rPr>
        <w:t>— Пирамиды до захвата Китая принадлежат.. находились на территории.. Так же, как и Египетские пирамиды, и не только — и в Европе есть пирамиды, в Сербии есть пирамиды, и не только. В Северной Америке есть и в Южной Америке. Строились нашими предками. Как говорится, цивилизацией Белой расы, которая была тогда единая долгое время. А потом порядка 40 тысяч лет назад наша планета приняла переселенцев, беженцев с других планет, других рас. Так на нашей планете появились Жёлтая, Красная и Чёрная раса. До этого была только Белая раса здесь. Всё. И пирамиды были построены нашими с Вами предками.</w:t>
      </w:r>
    </w:p>
    <w:p>
      <w:r>
        <w:rPr>
          <w:b w:val="0"/>
          <w:i w:val="0"/>
        </w:rPr>
        <w:t>— Вопрос: «Какая национальная идея спасёт сейчас современную Россию?»</w:t>
      </w:r>
    </w:p>
    <w:p>
      <w:r>
        <w:rPr>
          <w:b w:val="0"/>
          <w:i w:val="0"/>
        </w:rPr>
        <w:t>— Национальная идея… Трудно сказать, какая национальная идея, потому что спасёт, в первую очередь, если люди будут понимать — в первую очередь, нужно вернуть людям правду о том прошлом, которое было у нашего народа, в первую очередь. Потому что без прошлого не существует будущего. Понимаете, я не знаю, кто-то из Вас видел ли программу, как говорится, Гордона, где он беседовал с Задорновым? Может, кто-то видел, кто-то слышал об этом. Так вот, когда Задорнов начал говорить, что наши русские слова имеют смысл, что в отличие от других языков если мы начнём рассматривать каждое.. ну, не каждое — многие коренные слова русского языка, то мы обнаружим смысловое значение, которое они несут, чего нет в других языках. И реакция Гордона была жуткая — он начал кричать на него, в принципе, Задорнов спровоцировал такую реакцию, но он сказал, что «Вы русские свиньи не мечтайте о своей истории, у Вас никакой истории не было и нет. Не пытайтесь свой примитивизм замазать тем, что у Вас было великое прошлое». Так вот, Гордону, видно, неизвестно, что даже наши в кавычках «друзья» англичане официально признают, что 80% мировых открытий сделано славянами. То есть сам факт.. а славяне в данный момент не занимают большую часть населения планеты, а 80% мировых открытий сделано славянами. Так о чём говорит? Что мы далеко не были примитивны и никогда не были примитивны, а если нашу страну превратили в страну рабов, и всё что создаётся.. люди, живущие в нашей стране, включая науку — люди науки, вот мне приходилось сталкиваться с многими людьми, которые разработали потрясающие вещи, и которых здесь давят и подавляют, и потом на Западе всё это выдают, как созданное якобы там.</w:t>
      </w:r>
    </w:p>
    <w:p>
      <w:r>
        <w:rPr>
          <w:b w:val="0"/>
          <w:i w:val="0"/>
        </w:rPr>
        <w:t>Я в своё время опять-таки не имел полной информации, был убеждён, что компьютер был создан в Штатах. Оказывается нет. Компьютер был создан опять-таки русским учёным Соловьёвым. И так далее, и так далее… Понимаете… Но когда это крадётся у разработчиков здесь и выдаётся под чужим именем.. Извините, это не говорит о том, что наши с Вами предки были примитивны. Просто нужно.. я считаю, будущего нет без прошлого. И я считаю, что наша задача с Вами — восстановить именно настоящее прошлое, которое было у нашего народа. Не для того, чтобы сказать «вот мы были великие, теперь все за нас..» 1:19:19 — нет. А для того, чтобы, по крайней мере, мы могли чётко понимать, чтоб не навязывали философию рабства, что славяне тупые, славяне не могли своё государство.. Государство существовало за сотни тысяч лет до того, как существовали государства любые другие. Вот к примеру, говорят насчёт того, что якобы Рюрик — швед, пришёл в Киевскую Русь и создал первое государство. Вот отсюда у русских государственность — тысячу лет. Да ложь самая настоящая. И для того, чтобы понять, что это ложь, не нужно идти даже в прошлое, нужно взять даже современную историю Швеции. И почитать, что пишут… А что было на территории Швеции в 9-ом веке? В 10-ом, 11-ом, 12-ом, 13-ом? Так вот до 13-14 веков в Швеции никакой государственности вообще не было. Там жили ярлы разбойников, которые просто выходили в набеги и так далее, которые жили по законам силы — никакого государства не было в принципе на территории Швеции. Так вот теперь, если бы Рюрик был Шведом по происхождению, как пытаются сказать — и он какое государство мог создать, если на территории Швеции государства нет вообще? Тем более в 9-ом веке. В 12-ом веке не было, в 13-ом не было! А нам говорят, что вот Рюрик пришёл с варягами и примитивным славянам принёс государственность — и с тех пор государственность пошла… Это я говорю — не нужно даже искать скрытую информацию, которая там закопана, спрятана и так далее… Это пишется в современной истории. Они противоречат себе. В одном месте пишут одно, а в истории Швеции пишется совсем другое. И совсем не совпадает с тем, что пишут в истории России. И так далее, вот в чём дело…</w:t>
      </w:r>
    </w:p>
    <w:p>
      <w:r>
        <w:rPr>
          <w:b w:val="0"/>
          <w:i w:val="0"/>
        </w:rPr>
        <w:t>— «Николай Викторович, чем можно объяснить природу нынешнего экономического кризиса? Это просто передел собственности или что-то ещё? Как долго Россия будет выходить из кризиса? Что нам ждать?»</w:t>
      </w:r>
    </w:p>
    <w:p>
      <w:r>
        <w:rPr>
          <w:b w:val="0"/>
          <w:i w:val="0"/>
        </w:rPr>
        <w:t>— Природа кризиса существующего в России… Кризис, в принципе, не российский, а мировой. А почему? А потому что созданная социальными паразитами, мировым правительством — ситуация, когда доллар доминирует над всем миром, к примеру.. всегда имеет одну проблему — паразиты они есть паразиты, то есть они не могут создавать, они только могут поглощать. Так вот, если мы посмотрим на историю современную и выясним, что каждый раз, когда в оплоте современного мирового правительства США возникали проблемы — они решали эти проблемы за счёт развязывания войн, и только благодаря развязывания войн, проблемы решались. Допустим, мало кто знает — революция в России, к примеру, была полностью субсидирована американскими миллиардерами — Яков и Ко. Мало кто это знает… Мало кто знает, что войну в Европе — Первую мировую, развязали опять-таки Ротшильд, Рокфеллер, Морган и Компания, которым было выгодно развязать войну. И что же — приказ на убийство, мало кто знает.. что кронцпринца Фердинанда убили не сербские националисты, а агенты мирового правительства. И это есть факты, об этом молчат. Ну, допустим, это мало кто знает, но забавный факт, который знает, думаю, каждый сидящий здесь в зале: все знают, что в 29-ом году в Америке началась Великая депрессия. А кто скажет, когда она закончилась? В 39-ом году. А когда закончилась? Она закончилась тут же после начала Второй мировой войны, так называемой. Началась война — депрессия закончилась. И в Америку потекли колоссальные потоки финансовые. Вот у меня есть книга, к примеру, здесь.. это Саттон, американский экономист, который фактами приводит, что Гитлер был создан американскими миллиардерами. Выписками из банковских переводов — всё, то есть, тут приводятся факты, которые можно подтвердить. Допустим, как банк переводит из одного банка и так далее… А допустим, когда в то время была больше в обороте наличка, поэтому сколько было наличными деньгами передано — тут трудно сказать. Но в этой книге приводятся реальные факты с доказательствами с Уолл Стрит. Так вот, вся 1:24:20 компания Гитлера была профинансирована финансистами Уолл Стрит. Плюс все знают, что после того, как Гитлер стал канцлером Германии в 33-ом году, в Германии прекратилась безработица, подъём экономический пошёл и так далее, и так далее… Но мало кто знает за счёт чего это произошло. А за счёт того, что по крайней мере в этой книге приводятся чёткие доказательства того, что 800 миллионов долларов — 800 миллионов долларов… Это сейчас сумма кажется небольшая, а на самом деле колоссальная сумма — тут больше, чем 800 миллионов долларов. Было передано Гитлеру для того, чтобы он создал военную промышленность в Германии, с помощью которой он начинал войну. И когда война началась — Великая депрессия в штатах прекратилась немедленно. И они наворовав со всего мира, с полмира обворовав — мало что делали сами, только поставляли всё что «нужно» в кавычках… Организовав, так сказать, пожар — сами же его.. Мы пожар подожгли, а теперь вот помогаем Вам тушить. И потушить так, чтоб подольше погорел, чтоб побольше друг друга побили, побольше перебили, чтоб побольше ваши богатства потекли в наши карманы. Так вот, после Второй мировой войны они на долгое время насытились, как крокодилы — или как питон проглотит, и потом он лежит переваривает, ему некоторое время пища не нужна. Так и здесь. Потому что не создавая сами.. а то, что они паразиты — говорит один факт, реальный факт… То, что все знают, допустим, что в Соединённых Штатах производят порядка 10% мирового продукта. Это действительно очень много. 10% одна страна производит — очень много. Об этом все знают, все говорят. Вот это передовая развитая страна, самая мощная и так далее.. Но почему-то скромно умалчивают, что эта самая передовая страна, которая производит 10% мирового продукта — по самым скромным подсчётам потребляет 50% мирового продукта. То есть она потребляет в 5 раз больше, чем производит. Вот Вам пожалуйста — это по самым скромным подсчётам, а по некоторым параметрам 70% потребляет мирового продукта. Вот Вам пожалуйста, чёткий факт, что эта страна паразит.</w:t>
      </w:r>
    </w:p>
    <w:p>
      <w:r>
        <w:rPr>
          <w:b w:val="0"/>
          <w:i w:val="0"/>
        </w:rPr>
        <w:t>Так вот, почему кризис возник — а ответить очень просто почему возник… Дело в том, что когда.. основная причина кризиса в том, что когда опять паразитическая система стала голодной, скажем так условно — им нужно было развязывать новую войну. Когда Штаты развязали войну в Ираке в 2004 году, было запланировано, что это приведёт к войне с мусульманским миром — а мусульманский мир это где-то порядка около 1,5 милларда человек, много стран и так далее… Так вот рассчитывали, что напав на Ирак — а это нападение, агрессия самая настоящая, вызовет ответную реакция мусульманского мира, и это приведёт к войне мусульман с западной цивилизацией, так называемой. У них это не получилось. И в результате этого их экономика пошла вниз — она не только тогда пошла, она до этого была уже внизу. Ведь то же самое 11 сентября — это было разработано и проведено американцами, и тысячи фактов подтверждающие это. Это нужно было просто чтобы нагнать ажиотаж, создать общественное мнение определённым образом, что это террористы, мусульманские террористы проводят эти акции. Ничего подобного. Дело в том, что в 2006 году один журналист, он выступил по американскому радио, так называемому — Art Bell… Art Bell — это художественное радио. Нет, Bell — это колокольчик, колокол.. То есть это название радио такое. Так вот, он в 2006 году в Монреале проходило заседание бильдербергского клуба, там было 100 человек — ну это мировое правительство, в принципе. 100 человек и 25 приглашённых было. Так вот, журналист там смог проникнуть и кое-что получил перед тем, как его арестовали и допрашивали 12 часов, после чего отпустили и порекомендовали заткнуться и не открывать рот. Так вот, он всё-таки сделал мужественный поступок, потому что он в эфире, в прямом эфире заявил… Что же он прочитал? Это был июнь 2006 года. Он прочитал на одной бумаге, которые ему попали, что они обсуждали вопрос… Как им продолжать финансировать мировой терроризм, так называемый, чтобы они делали то, что им нужно? То есть создавали ситуации, чтобы возникла новая мировая война. И как им продолжать поддерживать, как говорится, что им нужно делать для того, чтобы навязать всему миру фальшивку по поводу глобального потепления, которого никогда нет. Изменение климата есть — но никакого глобального потепления. Вот эти 2 вопроса, пока его не арестовали, он успел разведать. Он потом заявил на весь мир. И что интересно… Ровно через месяц было нападение на Ливан, когда убивались люди, сразу после этого решения. И много что другое… Поймите следующее, что происходящие события, кризисы в частности, кому это выгодно — кризис возник из-за того, что определённая категория является.. существует за счёт других. Вот в данном случае США и некоторые другие страны живут, паразитируют на других. И когда у них нет нового вливания, то они начинают агонию вести — и в агонии решают выход из положения развязыванием новых войн. Социальные паразиты могут процветать только тогда, когда все остальные находятся в разрухе и войне. Вот и всё… Следующий вопрос, пожалуйста.</w:t>
      </w:r>
    </w:p>
    <w:p>
      <w:r>
        <w:rPr>
          <w:b w:val="0"/>
          <w:i w:val="0"/>
        </w:rPr>
        <w:t>— Спасибо. Следующий вопрос: «Из каких источников известно о подмене Петра 1?»</w:t>
      </w:r>
    </w:p>
    <w:p>
      <w:r>
        <w:rPr>
          <w:b w:val="0"/>
          <w:i w:val="0"/>
        </w:rPr>
        <w:t>— Источников — ну, источников осталось не так уж много, но известно много фактов, которые.. ну, допустим, известен его рост, известно его лицо, хорошо известно — родинка на какой щеке есть, на какой нет, допустим, родинки. Понимаете, если у Вас есть родинка, то она не исчезает и не появляется, допустим, если её не было. Если она исчезла, то значит её срезали — шрам остался и так далее. Рост.. человек, поехав в Великое посольство — 2 года отсутствовал и через 2 года вернулся, и он вырос на 10 сантиметров. Стал старше на 10 лет — уезжал 20-летний парень, а вернулся за 30\. Такое может быть? Нет. Вопрос, следующее… Пётр 1 никогда не был в тропических странах. Вопрос.. Ну, настоящий Пётр 1\. Каким образом он получил тропическую лихорадку, которой он болел? Это факт — в современной истории отражён. Это факт. Тропическую лихорадку можно получить только, естественно, в соответствующих местах. Каким образом Пётр 1, никогда не сражаясь на борту кораблей, прекрасно владел абордажным боем? Абордажный бой — это профессиональные моряки опыт приобретают, когда они участвуют в военных сражениях на морях. В каких морях морских сражений Пётр 1 участвовал до Великого посольства, в которое он поехал? В каких? Почему Пётр 1 до отъезда в это посольство прекрасно знал русский язык, свободно мог писать, читать и так далее — он приехал и еле-еле писал по-русски, и то очень мало. Каким образом, если он до отъезда, как говорится, он был набожный человек — и воспитывался набожным, он наизусть знал Новый и Ветхий Завет и отличался тем, что факт опять-таки, что он спокойно мог по память воспроизвести Новый Завет — точно. По приезде, он вообще не знал ни того, ни другого — забыл, как говорится, кирпич на голову упал? Дело в том, что из посольства писал своей жене, что он её безумно любит и так далее, так далее, так далее… А приехав из Великого посольства — отправил её в монастырь, даже не увидевшись, не встретившись с ней ни разу.</w:t>
      </w:r>
    </w:p>
    <w:p>
      <w:r>
        <w:rPr>
          <w:b w:val="0"/>
          <w:i w:val="0"/>
        </w:rPr>
        <w:t>А почему? Любая женщина скажет, что она немедленно отличит мужа от самозванца, даже если он похож очень на мужа. Так вот, чтобы она не разоблачила его, её по-быстренькому в монастырь спихнули — и таким образом не смогла ничего доказать и так далее… Хотя Вы знаете, что после того, как он вернулся, было между прочим много разговоров о том, что царя подменили. Что делали? Тут же казнили на месте прям. Вот и всё. Просто почему произошло.. Потому что Пётр 1 оригинальный — он весьма оказался несговорчивый с теми, кто, в принципе, Романовых и поставил на русский трон. Ведь Романовых продвинули на русский трон именно.. Папа Римский, если мало кто знает, но это так. И деньги выделены и так далее, на подкуп и так далее… Это католическая церковь продвинула их, чтобы они постепенно уничтожали то, что им нужно было. Что они Романовы делали очень хорошо. Так вот, Пётр 1 настоящий он оказался не сговорчивым, то есть он действительно был русским человеком и не собирался, так сказать, продавать свою родину. Нашли двойника — кое-как обучили и подменили… И даже есть выражение Петра 1, который любил свой народ между прочим до отъезда в посольство — после приезда заявление его, реально записанное, что если кому-то другим достались нормальные люди, то мне достались скоты. Так он называл русский народ. И таких фактов можно продолжать долго.. Более подробно — вот в одной из своих статей я ссылку.. я может попытаюсь быстро найти ссылку эту.. ссылку на сайт, где один человек сделал специальный поиск, детальный поиск по параметрам, сопоставлениям — отличная работа по поводу того.. насчёт Петра, сравнительный анализ Петра 1 до поездки в посольство и потом…Это нужно просто посмотреть в книжке, в статье «Замалчиваемая история 2» — там есть чётко ссылка на электронный адрес, там все детали выведены очень детально, очень хорошо. Поэтому кому интересно — может посмотреть, потом прочитает и получит ещё более.. и фотографии, и портреты — до того и так далее… И все другие факты, которые явно показывают, что это два совершенно разных человека. Пожалуйста, следующий вопрос.</w:t>
      </w:r>
    </w:p>
    <w:p>
      <w:r>
        <w:rPr>
          <w:b w:val="0"/>
          <w:i w:val="0"/>
        </w:rPr>
        <w:t>— Спасибо. «Знакомы ли Вы с трудами лингвиста Драгункина, который в своём труде «5 сенсаций» доказывает, что европейские языки — это искажённый русский язык. Как Вы относитесь к его национальной идее, которую он выявил «Россия — мать всего, Россия — источник всего, Россия — путь будущий, потому я горжусь тем, что я русский…»?</w:t>
      </w:r>
    </w:p>
    <w:p>
      <w:r>
        <w:rPr>
          <w:b w:val="0"/>
          <w:i w:val="0"/>
        </w:rPr>
        <w:t>— То, что Вы прочитали, это не национальная идея — это лозунг. И с этим лозунгом я согласен, мы должны гордиться, что мы русские. А нам пытаются вбить, что мы должны стыдиться. И что в современной высшей школе преподают, что то, что русские пишут такую историю, то они любят самобичеванием заниматься — как раз нам навязали, что это мы сами себя бичуем, что мы такие примитивные и тому подобное… Дело в том, что я не читал работы человека, которого Вы привели, но могу сказать, что в принципе то, что он пишет, он прав, потому что в 9-ом, 10-ом веке, к примеру, ещё — язык, на котором общались все в Европе, основной — был русский. Уже были местные диалекты, которые, так сказать, всё больше отличались, но тем не менее общий язык, общее общение — был русский. И действительно, потому что все эти страны входили когда-то в единую Империю — Славяно-Арийскую Империю, которая доходила до.. включая Оловянные острова, которые сейчас называются Британскими островами. Великобритания… Это наши предки называли их Оловянными островами — эти острова входили в состав той же Империи. Но по мере откалывания резко изменился.. ну, языки стали меняться — уже после навязывания христианства и после того, как была чума, когда Европа была полностью.. 90% населения почти вымерло от чумы и чёрной холеры, чума там.. целый ряд.. То есть 100 лет никто не виделся и действительно многие языки стали формировать уже после этого, когда была разобщённость, и плюс, когда люди переболевшие, потеряли все зубы и так далее… Без зубов определённые слова было сложно — и возникли искажения. Допустим, если человек не имеет зубов, и не было ни радио, ни звукозаписывающих устройств и так далее — то, что получается они говорили своим детям слова, без зубов они звучали несколько по-другому, дети это впитывали, говорили, эти слова повторяли, после чего их дети и так далее… И вот пошло разделение на языки очень сильно. Так что, корни в любом случае.. это действительно, русский язык — корни почти всех языков европейских. Почти всех. Пожалуйста, следующий вопрос.</w:t>
      </w:r>
    </w:p>
    <w:p>
      <w:r>
        <w:rPr>
          <w:b w:val="0"/>
          <w:i w:val="0"/>
        </w:rPr>
        <w:t>— Следующий вопрос: «Уважаемый Николай Викторович, как Вы находите такой вариант: Земля — это магадан Вселенной, и на ней преступники других планет. Спасибо».</w:t>
      </w:r>
    </w:p>
    <w:p>
      <w:r>
        <w:rPr>
          <w:b w:val="0"/>
          <w:i w:val="0"/>
        </w:rPr>
        <w:t>— Понял, но это совершенно неправильно. Это пытаются навязать опять-таки… Эта идея, во-первых, не новая. Вообще существовало целое арианское движение. Арианцы — слышали может быть. Которые.. считалось, что жизнь на Земле — это ад, и что когда мы живём на Земле, мы находимся в аду, и вот когда мы умираем — попадаем в рай и освобождаемся от этого ада. Ну тот же самый вариант, только в другом варианте. Это совершенно не так. Земля не является тюрьмой Галактики по многим причинам. Если это коротко ответ… А наоборот, если вот Вы почитаете, где я детально расписываю, что то, что в Славяно-Арийских Ведах приводится, там нужно просто действительно понимать что за этим стоит. Второй том «****** * ***** ******» — там несколько глав уже написал, и там я расписываю, что защищали 500 тысяч лет — те, кто создали колонию на Земле, от того, чтобы не могли проникнуть паразиты на эту планету. 500 тысяч лет с лишним защищали. То защищали не тюрьму, а защищали именно своё детяще — и цель этого была, действительно, создание нового качества цивилизации на нашей планете, и в какой-то степени, я думаю, это уже получилось — и в ближайшее время эта цивилизация родится полностью. Вот, если коротко… А долго можно говорить… Очень долго об этом вопросе.</w:t>
      </w:r>
    </w:p>
    <w:p>
      <w:r>
        <w:rPr>
          <w:b w:val="0"/>
          <w:i w:val="0"/>
        </w:rPr>
        <w:t>— Следующий вопрос: «Уважаемый Николай Викторович, знакома ли Вам книга Виктора Чернухи «Поляризационная теория мироздания»? Если да, то как ваши взгляды коррелируют с его выводами?»</w:t>
      </w:r>
    </w:p>
    <w:p>
      <w:r>
        <w:rPr>
          <w:b w:val="0"/>
          <w:i w:val="0"/>
        </w:rPr>
        <w:t>— Мне эта книга незнакома, поэтому ничего не могу сказать.</w:t>
      </w:r>
    </w:p>
    <w:p>
      <w:r>
        <w:rPr>
          <w:b w:val="0"/>
          <w:i w:val="0"/>
        </w:rPr>
        <w:t>— Так, вопрос следующий. «Практикуя Веды, Вы говорите о том, что Светлые Силы устроили на Земле эксперимент по созданию нового, более высокого типа человека — новой расы. Как Вы относитесь к людям, которые перестают есть? В частности, Баранова — у неё даже стала меняться структура тела, и связываете ли Вы такие вещи с экспериментом Светлых Сил?»</w:t>
      </w:r>
    </w:p>
    <w:p>
      <w:r>
        <w:rPr>
          <w:b w:val="0"/>
          <w:i w:val="0"/>
        </w:rPr>
        <w:t>— Дело в том, что я не практикую Веды. Это совершенно неправильное понятие. Если я использую Славяно-Арийские Веды, как допустим, ту же самую Тору, Ветхий Завет и так далее, чтобы выстроить систему представлений, восстановить происходящее — что происходило на Земле… Это не значит, что я практикую Веды. Просто в Ведах, Славяно-Арийских Ведах содержится очень много важной информации, которая позволяет понять, что действительно происходило на нашей планете — не 1000 лет назад, а гораздо раньше. Это первое. А второе то, что допустим, на Земле появляются люди, так сказать, и называют.. таких людей называют «солнцееды», то есть которые в результате определённых причин у них возникает ситуация, когда они получают необходимые вещества непосредственно из окружающего пространства. Ну, есть разные варианты, и в некоторых случаях положительные моменты, в некоторых отрицательные. Если в силу тех или иных причин у данного человека генетическая комбинация плюс факторы внешние привели к тому, что возникла ситуация, когда человек может существовать без потребления пищи и так далее — за счёт того, что его организм сам производит необходимое всё для его существования — это положительно. Но к сожалению, в большинстве случаев такие люди существуют не за счёт того, что они сами создают нужное для их жизнеобеспечения, а за счёт того, что они поглощают жизненную силу других людей. То есть они как пылесос высасывают жизненную силу других людей. То, что.. что такое пища? Пищу, которую мы потребляем, в нашем организме расщепляется.. расщепление возникает и появляется тот потенциал, на котором организм работает 1:42:55 Так вот, некоторые из этих людей, вот то, что кто-то другой переварил уже — качество создал нужное для обеспечения, что мы называем «жизненную силу», просто берёт себе и ему тогда уже не нужна пища, потому что он уже имеет продукт её переработанный. Поэтому в этом случае это отрицательно. То есть нужно в каждом конкретной случае это может быть индивидуально, любой вариант.</w:t>
      </w:r>
    </w:p>
    <w:p>
      <w:r>
        <w:rPr>
          <w:b w:val="0"/>
          <w:i w:val="0"/>
        </w:rPr>
        <w:t>— Спасибо. Вопрос: «Кто стоит у истоков открытий, только Вы»?</w:t>
      </w:r>
    </w:p>
    <w:p>
      <w:r>
        <w:rPr>
          <w:b w:val="0"/>
          <w:i w:val="0"/>
        </w:rPr>
        <w:t>— Каких открытий?</w:t>
      </w:r>
    </w:p>
    <w:p>
      <w:r>
        <w:rPr>
          <w:b w:val="0"/>
          <w:i w:val="0"/>
        </w:rPr>
        <w:t>— Которые Вы назвали по истории.</w:t>
      </w:r>
    </w:p>
    <w:p>
      <w:r>
        <w:rPr>
          <w:b w:val="0"/>
          <w:i w:val="0"/>
        </w:rPr>
        <w:t>— Ну… В том, что я пишу, так сказать, это я излагаю на основании тех документов, тех фактов, которые я.. Никто этого не делал, кроме меня, да.</w:t>
      </w:r>
    </w:p>
    <w:p>
      <w:r>
        <w:rPr>
          <w:b w:val="0"/>
          <w:i w:val="0"/>
        </w:rPr>
        <w:t>— Так, и ещё в продолжение. Я прервала?</w:t>
      </w:r>
    </w:p>
    <w:p>
      <w:r>
        <w:rPr>
          <w:b w:val="0"/>
          <w:i w:val="0"/>
        </w:rPr>
        <w:t>— Нет, нет, просто понимаете, скажем так, многие люди, допустим, тот же самый Фоменко, допустим — вот они обнаружили, допустим, что Куликовская битва это была гражданская война — на основании фактов, правильно? Но. Факт есть, обнаружил… Когда я, если использую какого-то факты — я всегда в своей книге ссылку даю. Кто читал мои книги, допустим, «****** * ***** ******» — там вот чётко.. взято оттуда, страница, кусочек и так далее… Но значит ли это, что Фоменко отражает ту же самую позицию в своей книге, что и я? Совершенно нет. Или другие люди… Дело в том, что к сожалению, для того, чтобы с моей точки зрения изложить то, что я излагаю — человек должен сопоставлять очень много факторов, которые по тем или иным причинам, они не делают. Поэтому, так сказать, в данном случае факты, допустим, ту же самую плиту, которую каменную плиту обнаружил Чувыров — я её не обнаруживал, но факт её обнаружения принадлежит Чувырову, но понимание того, что на этой плите изложено, у Чувырова нет. А как раз эта плита, её наличие, и то, что на ней изображено — полностью подтверждает мою позицию. Я это использую. Значит ли, что Чувыров имеет отношение к тому, что я излагаю? Нет. Значит, что он нашёл артефакт, который подтверждает мою позицию. Вот такой будет правильный ответ.</w:t>
      </w:r>
    </w:p>
    <w:p>
      <w:r>
        <w:rPr>
          <w:b w:val="0"/>
          <w:i w:val="0"/>
        </w:rPr>
        <w:t>— Спасибо. «Что Вы знаете о вводе штрихкодов с тремя шестёрками? А также ИНН. И о том, что в США людям вживают имплантанты?»</w:t>
      </w:r>
    </w:p>
    <w:p>
      <w:r>
        <w:rPr>
          <w:b w:val="0"/>
          <w:i w:val="0"/>
        </w:rPr>
        <w:t>— Ну, во-первых, скажем так, в США имплантанты не вживляют, как вот.. существует просто предложения некоторые, что вот человеку нужно вживить в руку там чип, и где у него буду все данные, его деньги, банковский счёт, всё. Ему нужно будет провести над прибором рукой — и все данные будут считывать и так далее, и так далее… Это есть идея определённых лиц, и этого не происходит, и надеюсь никогда не произойдёт, потому что за такой красивой.. что типа воровство прекратится, потому что невозможно будет украсть ничего и так далее… Да элементарно можно украсть — отрубить руку, к примеру, в которую этот чип внесён, вытащить этот чип или достаточно рукой провести над прибором, допустим — то же самое будет работать всё. Просто это удобный пример, который пытается.. мировое правительство пытается взять тотальный контроль над людьми. Но этого не произошло, и надеюсь не произойдёт. А то, что как говорится, индивидуальные налоговые номера и так далее, в принципе, в Штатах есть, я там жил, поэтому знаю это 100% — «social security» номер называется, там социальный «social security» — то есть социальной защиты номер. В принципе, это опять-таки, он действительно существует. В принципе, противоречие в конституции, хотя в Штатах очень много чего противоречит конституции. Вы знаете, что федеральный налог, который составляет 40% в принципе — в США собирается противозаконно? Знаете об этом? Не знаете. Потому что.. и большинство американцев не знает. Потому что до Первой мировой войны, к примеру, в США — собирался только налог Штата, то есть каждый человек платил порядка 10% налога своему Штату, что было вполне разумно, никто не протестовал, и уже Штаты выделяли часть доходов в федеральный бюджет, который распределялся уже федеральным правительством. Никакого прямого налогообложения федерального у граждан не было. А что было? Когда Рузвельт развязал войну, в принципе, с его подачи тоже, естественно — потому что все года депрессии он был президентом в Штатах, и он создал Гитлера, между прочим, и так далее. Так вот, когда началась война, он выдвинул предложение, чтобы федеральным служащем, то есть людям, сидящим на бюджете, во время введения боевых действий, то есть войны — платить меньше зарплаты, то есть им предлагалось возвращать порядка 40% своей зарплаты обратно в казну, чтобы тем самым облегчить бремя военных.. военное бремя. По конституции Штатов, это предложение должно быть рассмотрено в каждом Штате в отдельности, и когда правительство каждого Штата, конгресс и сенат каждого Штата примут — и если большинство Штатов с этим предложением согласятся, то тогда это предложение вступает в силу. Опять-таки, заметьте — для бюджетных работников. Возвращение часть зарплаты обратно в бюджет, чтобы, как говорится, облегчить военное бремя. Для бюджетников… Так вот, даже для бюджетников этот закон не прошёл, то есть большинство Штатов отвергли этот закон, но Рузвельт пользуясь военным временем, просто-напросто ввёл его, даже не только для бюджетников, а для всех. То есть по всем законам, собирание в Соединённых Штатах 40% налога с работающего — является противозаконным, антиконституционным. И таких моментов очень много. Так что, все социальные номера безопасности и ИНН-ка в России — с какой-то стороны это нужно для определённого порядка в организации налогов и так далее, и так далее… Но вопрос в том, кто и как это использует с какими целями, если говорить уже чётко. Пожалуйста, следующий вопрос.</w:t>
      </w:r>
    </w:p>
    <w:p>
      <w:r>
        <w:rPr>
          <w:b w:val="0"/>
          <w:i w:val="0"/>
        </w:rPr>
        <w:t>— Спасибо. «Несколько вопросов о личности Иисуса Христа. То есть рождение Иисуса Христа здесь говорят 1152 год. Иисус Христос — он же византийский Император Андроник? Пожалуйста, ответьте на эти три вопроса».</w:t>
      </w:r>
    </w:p>
    <w:p>
      <w:r>
        <w:rPr>
          <w:b w:val="0"/>
          <w:i w:val="0"/>
        </w:rPr>
        <w:t>— Дело в том, что это, видно, человек задающий вопрос, который уже прочитал Фоменко, новое изыскание. И здесь могу сказать следующее, что если Фоменко в каких-то аспектах правильно.. он приводит некоторые факты правильно, но никакого отношения Иисус Христос к Андронику не имел и не имеет. Сам Фоменко об этом писал, но потом почему-то переиграл… И что самое интересное, переиграл весьма тупо между прочим. Я читал это его «творение» в кавычках. Вопрос, по чьему заказу он это «творение» писал? Вопрос… Потому что на самом деле он ранее в своих книгах действительно давал правильное трактование места и времени рождения Христа — того, кого называют Христом. Дело в том, что сам по факту.. ну вот, я в своей автобиографии.. просто когда проводил семинар в Америке, я как раз разбирал вопрос и поэтому привёл в своей автобиографии именно момент.. вот я более подробно расписал всё это в своей автобиографии по поводу того же самого рождения Христа. Так вот, если Вы возьмёте Новый Завет — там чётко указано, что в момент распятия, в момент смерти Христа, было полное солнечное затмение и землетрясение. Так вот, этот факт сам по себе уникальный. Почему? Полное солнечное затмение происходит с периодичностью над конкретной местностью — это первое, а одновременно землетрясение с солнечным полным затмением — делает это явление уникальным. Так вот сам же Фоменко сначала это привёл, и действительно правильно привёл, потому что сохраняется, что в 1087 году, когда действительно был распят Христос — в Константинополе было полное солнечное затмение и землетрясение в один и тот же день… А потом обосновываясь на том, что якобы по легендам того же самого Нового Завета, что вот он ошибался, потому что забывает уже об этих фактах, которые неопровержимы между прочим, и опирается на другие факты, что вот в момент рождения над.. в небе Христа 1:52:46 загорелась новая звезда… И вот он сначала ошибался якобы, что он относил её к 11 веку, а на самом деле она была в 12-13 веке точнее, и поэтому и так далее… И на чём он делает этот расчёт? Начинает приводить математический расчёт в соответствии с которым такая-то звезда загорелась, суперновая стала.. вот скорость движения света такова, вот мы считаем, что получается к Земле свет дошёл за такое то время…</w:t>
      </w:r>
    </w:p>
    <w:p>
      <w:r>
        <w:rPr>
          <w:b w:val="0"/>
          <w:i w:val="0"/>
        </w:rPr>
        <w:t>Но к сожалению, академик Фоменко отстал даже от современной науки, потому что ещё в 97 году Хаббл телескоп получил реальные данные, показывающие, что скорость света даже вблизи Земли, на которой находится Хаббл телескоп — неодинакова. И что её скорость «вверх-вниз», как они пишут.. «потолок-пол», «восток-запад» — различается. Это первое. То есть скорость света не является абсолютной и максимальной, с которой движется, как говорится, свет через вакуум, так называемый. Вакуум неоднороден к тому же — и к тому же и скорость движения излучений через него тоже разная. Плюс опять-таки Фоменко очень сильно отстал от науки, хотя бы посматривал новейшие исследования, хотя в лаборатории во Флориде опять-таки были получены данные, когда лазерный свет, луч — проходил через нестабильную газовую среду, и скорость прохождения его через эту среду в 300 раз превышала скорости света в вакууме. То есть это невозможно по существующим представлениям, но она в 300 раз превышала. И таких экспериментов.. и в Италии проводили — на 25% движение через среду превышала скорость движения через вакуум. И так далее… То есть скорость света.. с помощью скорости света 300 тысяч километров невозможно — если перевести что значит — невозможно точно рассчитать время происхождения взрыва на.. той или иной звезды, к примеру. Это первое. Второе… Как говорится, академик Фоменко, к сожалению, если в первой своей версии он писал грамотно, то эта грамотность почему-то улетучилась со следующим вариантом, почему? Потому что он пишет, что то, что взошла звезда в небе, сохранилось в легендах очень многих народов — от европейских, жителей Центральной и Северной Америки и Китая. То есть на разных континентах, разные народы, разные культуры… Описывают одно и то же событие в одно и то же время. И это время приходится именно на 11 век. И вопрос… К академику Фоменко — те люди, которые жили в этом веке, которые не знали, что такое скорость света, что такое 300 тысяч километров в секунду и так далее… Они просто наблюдали происходящее, они были наблюдателями. Они видели, что в небе загорелась звезда, и она горела столько-то времени… И в разных местах, в разных странах описали в одно и то же время, если перевести все единицы в одно измерение, то есть в один календарь — 100% совпадает. Что это говорит? Что это событие объективно. А вот то, что он вытворяет — это уже словоблудие, вот что могу сказать. А Христос действительно был и жил в 11 веке, и довольно-таки много интересного я ещё буду писать более подробно, но могу сказать следующее, что никакого отношения к Христианству он не имеет. Опять-таки более подробно можно прочитать уже в последней главе моей автобиографии — взять кусок касается христианства и религии. И там я подробно всё это расписал с доказательствами, фактами, показал, что всё это сделано — и христианство в виде религии создано как раз в оскорбление ему скажем так. Пожалуйста, следующий вопрос.</w:t>
      </w:r>
    </w:p>
    <w:p>
      <w:r>
        <w:rPr>
          <w:b w:val="0"/>
          <w:i w:val="0"/>
        </w:rPr>
        <w:t>— «Николай Викторович, как возникла идея отгонять от Америки ураганы?»</w:t>
      </w:r>
    </w:p>
    <w:p>
      <w:r>
        <w:rPr>
          <w:b w:val="0"/>
          <w:i w:val="0"/>
        </w:rPr>
        <w:t>— Как возникла? Не отгонять — а гасить точнее. Возникла.. но идея эта высказывалась ещё раньше. Дело в том, что в 91-ом году в Останкино было записано интервью, когда я давал интервью, и там записывалось вместе со мной был там Каторгин Борис Иванович, сейчас он академик, может кто знает его… Так вот и тогда уже говорился вопрос, что можем попробовать и управлять процессами, в частности, нейтрализации и гашения ураганов. Но так получилось, что с 91-го года не получалось, что.. В 2002 году возникла ситуация, когда действительно я, переключая каналы увидел — показывали.. в реальном времени показывали побережье Флориды, к которому приближался ураган, и вот я решил попробовать, а что если попробовать здесь.. ну и то, что получилось, я уже описал подробно. Так что.. случайно получилось.</w:t>
      </w:r>
    </w:p>
    <w:p>
      <w:r>
        <w:rPr>
          <w:b w:val="0"/>
          <w:i w:val="0"/>
        </w:rPr>
        <w:t>— Так, спасибо. «Что Вы можете сказать о явлении, которое происходит на Пасху? А именно зажжение огня над гробом господня, как это происходит? Почему в первые минуты это пламя не обжигает?»</w:t>
      </w:r>
    </w:p>
    <w:p>
      <w:r>
        <w:rPr>
          <w:b w:val="0"/>
          <w:i w:val="0"/>
        </w:rPr>
        <w:t>— Дело в том, что известен.. мало кто знает забавный факт, что это пламя зажигается именно толпой и особенно детьми. Дело в том, что во-первых в определённых местах существует.. поверхность Земли неоднородна — ну все знают, где магнитные зоны, это уже никому вновь и так далее, что существуют зоны, где потоки мощные, где меньше потоки и так далее, и так далее. Так вот, мало кто знает, что в одно время священники приказали не пускать мальчишек, которые толпами вились в момент этого зажигания огня. Этот огонь зажигается только в определённый день. Если его попытаются зажечь его в другой день, он никогда не зажжётся. Это связано с определённой суперпозицией, с условиями, которые возникают. Но наиболее важным условием для возникновения холодной такой плазмы не обжигающей — это энергетика людей, потому что когда детей отогнали, то в заданный день никакого пламени небесного не зажглось. И после этого тут же потребовали.. в следующий раз уже никто уже детей не отгонял, а наоборот приглашали, чтобы они крутились. Просто опять-таки обманывают людей направо и налево. Вот и всё. Реальные явления, физические явления связаны.. никаким образом не связаны с божественными проявлениями. Как в своё время, извините, дурили насчёт гроба, как говорится, пророка Мухаммеда, который висит в воздухе — знаете, да? Ну как же, понятно почему висит — железный гроб над железняком, магнитное поле — естественно намагнитили и подвесили в воздух. Всё. Магнит магнит отталкивает — и всё. И это людьми воспринималось как чудо, потому что железный гроб висит в воздухе, это один вариантов обмана. Невежество — вот и всё.</w:t>
      </w:r>
    </w:p>
    <w:p>
      <w:r>
        <w:rPr>
          <w:b w:val="0"/>
          <w:i w:val="0"/>
        </w:rPr>
        <w:t>— Спасибо. «Что Вы думаете о нынешних президентах Америки и России?»</w:t>
      </w:r>
    </w:p>
    <w:p>
      <w:r>
        <w:rPr>
          <w:b w:val="0"/>
          <w:i w:val="0"/>
        </w:rPr>
        <w:t>— Ну, что я думаю.. Поживём, увидим, но не думаю, что американский президент, так сказать, сможет что-то принести хорошее Америки. Скорее всего.. Во-первых, в Америке уже полный крах, если кто не знает, то могу сказать следующее, что ещё до выборов уже несколько лет в Америки уже разработана новая валюта, новые удостоверения личности, уже готовы создать новое государство, где Соединённых Штатов Америки — такого уже не будет. Почему? А потому что очень многие, наверное, не знают, что Америка должна только официально более 20-ти триллионов долларов другим странам. Это «самая развитая страна», которая всем должна почему-то, оказывается — в том числе и России. Так вот, они уже запланировали. То, что они печатают, станок их работает — непрерывно печатает деньги, это само собой разумеющееся, но всё равно это бесконечно продолжаться не может — дырки таким образом они не залают, искусственно, потому что их валюта не обеспечена ничем. То есть цена доллара — стоимость бумаги, на которой она печатается. Это реальная цена доллара. А то, что цена какая есть сейчас — в принципе игра, биржевая игра. Так вот, что они планируют… Они планируют создать новое государство, в котором Канада, Соединённые Штаты Америки и Мексика входят как составные части в новое государство, как говорится, в Соединённых Американских Штатов всей Америки. И в этом случае они аннулируют все долги предыдущим государствам — новое государство ни перед кем ничем не обязано. Вот, в данном случае этому президенту выпала весьма плачевная роль быть таким могильщиком Соединённых Штатов Америки. Или в одном варианте или в другом. Вне зависимости получится это объединение или не получится — Америка, в принципе, уже мертва, и не первый день между прочим. Пожалуйста, следующий вопрос.</w:t>
      </w:r>
    </w:p>
    <w:p>
      <w:r>
        <w:rPr>
          <w:b w:val="0"/>
          <w:i w:val="0"/>
        </w:rPr>
        <w:t>— «Николай Викторович, скажите, всё-таки каким образом осуществлялось координация действий Тёмных по фальсификации истории? Мировым правительством или…?»</w:t>
      </w:r>
    </w:p>
    <w:p>
      <w:r>
        <w:rPr>
          <w:b w:val="0"/>
          <w:i w:val="0"/>
        </w:rPr>
        <w:t>— Ну, и как это.. Естественно, за этим стояло тайное правительство мира. Теневое правительство. Они, естественно, скопив в руках своих колоссальные финансы они просто-напросто ставили своих правителей. Вот кто интересуется, как раз.. если этой книги нет, я постараюсь найти здесь, не подготовил.. Есть книга, называется «Когда Русь правила миром» — называется книга, где показывается, что правящей династией Западной Европы до 7-го века были русские, русы. Их называли династией Меровингов — Западными Меровингами. Так вот, Меровингов свергли кто? Их хозяйственники — те, кто правил хозяйством. Уничтожили, во время сна убили — одного на охоте убили, другого — во время сна убили. И захватили власть Пипиниды, так называемые — уже новые Пипиниды 2:03:24 , захватили власть. Хозяйственники захватили власть — и те кто за ними стоял, хозяйственниками — мировое правительство в то время тоже было, только по-другому называлось. Они начали проводить свою политику — уничтожение всех и вся. К примеру, что касается Христа, допустим — вот я опять-таки в своей главе, автобиографии как раз описывал христианство, как раз поднял вопрос о том, что творили Папа Римский по уничтожению реальных фактов существования самого Христа. К примеру, в Южной Франции там было.. в современной истории это вошло как «катарская ересь» или «катары». Так вот, если разобраться, то именно в этих местах после того, как Христос был распят, того, кого называют Христом — Мария Магдалина, которая была жена, вынуждена была покинуть Константинополь (или Царьград) — и перебралась на Южную Францию, где она пыталась возродить истинное учение Христа, которое никакого отношения к религии не имело, которое говорило и о реинкарнации и о многом чём другом… Так вот, что произошло? Папа Иннокентий 3-тий, так называемый, организовал «Христовый поход» и вырезал 1 миллион человек — это 13-ый век, начало 14-го точнее… 1 миллион человек. То есть вырезали всех под корень. Чтоб даже маленькие дети, которые краем уха слышали — не могли точно сказать, что же оно там действительно несло. Вот Вам пожалуйста за счёт христианства — и как служители церкви относятся к тому, что действительно нёс с собой Христос, потому что Мария Магдалина у катаров называлась.. как говорится, они её называли «Женой-мироносицой», то есть хранительницей Грааля и так далее, и так далее… Потому что под Граалем — понималось именно дети Христа, потому что у них были дети — дочь и сын. И убили между прочим, и Марию Магдалину убили и так далее… Это долгая история, просто в двух словах не скажешь, потому что времени у нас не так много. Но более подробно об этом будет писаться и в моей книге, и в книге моей жены. Там будет очень много именно об этом. Так что придётся немножко подождать. Пожалуйста, следующий вопрос.</w:t>
      </w:r>
    </w:p>
    <w:p>
      <w:r>
        <w:rPr>
          <w:b w:val="0"/>
          <w:i w:val="0"/>
        </w:rPr>
        <w:t>— Следующий вопрос: «Как Вы считаете нужно ли бороться с Тёмными их же оружием или же методом переубеждения? Тогда разница между переубеждением и навязыванием своей точки зрения? И здесь же вопрос, встречаются разные люди, с харизмой типа Жириновского — поделитесь пожалуйста, своим опытом общения с такими. Работать ведь с человеком надо, а накачивать его негативом невозможно…». Разрешите..</w:t>
      </w:r>
    </w:p>
    <w:p>
      <w:r>
        <w:rPr>
          <w:b w:val="0"/>
          <w:i w:val="0"/>
        </w:rPr>
        <w:t>— Понимаете, я понял вопрос. Дело в том, что понимаете… Работать с людьми нужно. Вопрос, нужно ли.. есть поговорка, такой анекдот: «Должен ли джентельмен настаивать чтоб дама вышла на этой остановке, если ей ехать до следующей?» Шутка, да? Так вот, действительно не нужно. Но понимаете, что нужно делать… Вот если кто-то кричит о своей позиции, то позиция должна быть обоснована, не только логически — но и фактально. Если человек кричит.. понимаете, я, например, уважаю любую точку зрения, даже ошибочную. Если человек ошибается в своём понимании — ничего плохого в этом нет, просто он должен говорить, вот моё мнение такое — и обосновать своё мнение. Если в процессе дискуссии человеку показывают, что его обоснование имеет ошибочную позицию, то есть показать не просто словами «ты дурак — потому что дурак» — нет. А показать: «вот смотрите, вот такой-то факт, вот такой-то факт, вот такой-то факт» и так далее… И показать человеку, доказать ему, что позиция ошибочна, то нормальный человек, убедившись, что его позиция была ошибочна из-за того, что он не имел достаточного объёма и качества информации — должен согласиться с этой позицией и изменить свою позицию. Это любой нормальный учёный — настоящий учёный. А если человек, когда ему доказывают, что позиция не имеет право на существования, что эта гипотеза, которая ничем не подтверждена, кроме его собственного желания, продолжает утверждать — это уже человек, ну уже скажем так, психически больной. С моей точки зрения. Доказывать ему бесполезно. И не нужно. Но нужно доказывать тем, кто действительно хочет понять, разобраться и так далее… Но таких людей надо разоблачать — вот и всё.</w:t>
      </w:r>
    </w:p>
    <w:p>
      <w:r>
        <w:rPr>
          <w:b w:val="0"/>
          <w:i w:val="0"/>
        </w:rPr>
        <w:t>— Вопрос следующий: «Был бы очень признателен Вам, если бы Вы затронули тему в одном из своих выступлений о создании полноценной семьи». И здесь же: «Как Вы ответите на вопрос, как Вы относитесь к христианскому понятию любви? Что по-вашему означает христианское «Бог есть любовь»? И как понятие любви укладывается в вашу теорию естествознание, что это за энергия, материя, что реально за этим стоит понятием?»</w:t>
      </w:r>
    </w:p>
    <w:p>
      <w:r>
        <w:rPr>
          <w:b w:val="0"/>
          <w:i w:val="0"/>
        </w:rPr>
        <w:t>— Что за этим стоит? Тому, кому интересно, могут почитать в книге «Сущность и Разум. 2 Том», где я.. бесплатно можно скачать с интернета… Там я расписываю природу эмоций. Так вот, состояние любви — это, если в двух словах сказать — это качественная гармония между людьми, двумя людьми, мужчиной и женщиной, которая имеет гармонию на всех уровнях своих структур сущностей. Опять-таки, сущность и так далее — это реальные вещи, и детально я всё это расписываю. Просто в двух словах сейчас не скажешь. И это чувство любви — именно гармония качеств, тождества качеств — связана с резонансом качественным на всех уровнях между двумя людьми. Теория любви христианской «Любовь — это Бог», ну извините, я не сказал бы, что Бог любит так, как он любит — если его любовь направлена на то, что все люди страдают… Вы знаете какая позиция христианских священников по отношению к любви? Я Вам скажу, это называется любовь такая? Объясню. Забавно, когда я слышал, я просто умирал со смеху. Ну, внутри себя естественно… Так вот, если человек здоровый, счастливый и благополучный — то его Бог не любит, а вот если человек страдает, болеет, несчастный, у него ничего нет — вот это его Бог очень сильно любит. Вот как христианство трактует «Вселенскую любовь Бога»… Извините, Вам нужна такая «любовь»? Мне лично нет. Это очень удобная позиция для того, чтобы людьми манипулировать, обманывать, заменять реальные позиции фальшивыми и так далее… А насчёт семьи — действительно то, что сейчас навязывается понимание — очень ошибочно. И к сожалению, в двух словах не скажешь, но отношение в формировании семьи должно быть совершенно другое, чем сейчас. Наши предки в этом отношении были гораздо более продвинуты, чем мы сейчас с Вами. Потому что те «современные методики» в кавычках, «воспитание детей» — в принципе гробит детей, превращает их в маленьких монстриков, в принципе.</w:t>
      </w:r>
    </w:p>
    <w:p>
      <w:r>
        <w:rPr>
          <w:b w:val="0"/>
          <w:i w:val="0"/>
        </w:rPr>
        <w:t>Примеру тому — достаточно системы «Talk and spoake» 2:11:27 — американской, которую раскрутили очень сильно в Америке, в результате чего люди превращаются просто в суперэгоистов, нарциссов, которым плевать на всех и вся, а только у них собственные интересы. Вот такая система воспитания с моей точки зрения никуда не годится, потому что человек должен воспитываться в понимании не только, что он сам существует, а то, что существуют другие люди — в его семье и за пределами семьи, и что существуют интересы.. нужно учитывать, в первую очередь, интересы всех остальных — в гармонии со своими собственными, но ни в коем образе не за счёт других.И это должно действительно вбиваться детям с детства, даваться.. Не вбиваться — а даваться понимание. И подход должен быть совершенно другой с моей точки зрения. По крайней мере, друзьям, у кого маленькие дети есть, я им давал рекомендации как им воспитывать, чтобы не допустить многих моментов. Они следовали им и достигали очень больших успехов. Их дети действительно развивались очень быстро и эффективно, и во многих аспектах, потому что к ребёнкам нужно подходить.. ребёнок должен понимать с самого детства, с самых первых дней своей жизни, понимать не то, что.. ну это опять в двух словах не скажешь. К сожалению, что могу сказать следующее… Действительно, нужно пересмотреть во многих аспектах саму систему воспитания детей и формирование самой семьи, взаимоотношения между мужчиной и женщиной, что такое женщина, что такое мужчина… Не нужно делать, так сказать.. дело в том, что кто лучше, хуже — опять-таки… Как есть распри, кто лучше — мужчина или женщина? Да никто ни лучше, ни хуже. Мужчина — есть мужчина, женщина — есть женщина. Разные восприятия мира… Мы мужчины и женщины совершенно по-разному воспринимаем мир, и мы не можем реагировать на те же самые события, это надо учитывать и понимать, и если это люди будут понимать, то очень много проблем в том числе семейных — исчезнут. Но опять-таки это разговор не в двух словах. Вы совершенно правы — нужно поднимать… И в дальнейшем тоже думаю сделать это дело, но пока есть определённый план, как постепенно выстраивать систему — я стараюсь это делать, и дойдёт и до этого надеюсь в ближайшим будущем. Пожалуйста, следующий вопрос.</w:t>
      </w:r>
    </w:p>
    <w:p>
      <w:r>
        <w:rPr>
          <w:b w:val="0"/>
          <w:i w:val="0"/>
        </w:rPr>
        <w:t>— Следующий вопрос: «Николай Викторович,большое человеческое спасибо за ваш труд, концепцию мировоззрения — это лучше, чем Маркс с Энгельсом, Эйнштейн с Соросом, но я наслышан о легендарной Шамбале… Какие знания там сокрыты?»</w:t>
      </w:r>
    </w:p>
    <w:p>
      <w:r>
        <w:rPr>
          <w:b w:val="0"/>
          <w:i w:val="0"/>
        </w:rPr>
        <w:t>— Легендарная Шамбала, Вы знаете… В Шамбале там все такие же Хранители знаний наших предков, которым поручили хранить.. вот когда сыр-бор начался, паразиты начали захватывать — наши предки сделали несколько хранилищ книг — представления в то время, когда оно существовало тогда, и поручили определённым лицам их охранять. Вот Шамбала это одно из таких мест. То, что индусы раздули из этого чёрти знает что, а за всеми все остальные — тоже есть этому причины. И к тому же, есть несколько Шамбал. Есть Чёрная Шамбала, есть Белая Шамбала. Белая Шамбала находится, в так называемом, Moon Hill — в Китае находится тоже, там, где считается.. та Шамбала, о которой говорится. Moon Hill — долина, Лунная Долина — лунные холмы, это действительно красивейшее место и там человек обычный туда не проникнет. А то, что понимают сейчас — это опять-таки специальная раскрутка так же, как я говорил насчёт индусов.. раз затронул тему Шамбалы — без Индии тут не обойдёшься. Так вот в 2006 году мне пришлось познакомиться с одной женщиной, которая имеет титул «Махатмы» — это высший титул в Индии, духовный титул. Так вот, выше просто не бывает, скажем так. Круче только крыше, как говорится. Так вот, мне с ней удалось.. она со мной связалась по определённым причинам, что забавно, что ей хотелось, чтобы я перестроил ей мозги, чтобы она могла видеть, воспринимать другие уровни и тд и тп. Когда несколько раз с ней побеседовал, я у неё спросил: «Хорошо, а откуда у Вас появились ведические знания?» И она мне говорит: «Вот, 7 белых учителей пришли с севера из-за Гималаев и принесли нам знания». Я говорю: «Ну, извините, а почему об этом никто не знает? Кроме внутри и Вас… Во всём мире это «великие учения индусов», так это же, во-первых, не ваше учение получается. На каком основании Вы лжёте, говорите о том, что это ваши учения?» — это первое. А теперь второе я говорю — «Скажите вот Вы придёте в ясельную группу детского сада и начнёте им квантовую механику читать, квантовую физику — начнёте?» Она говорит «нет» — «А почему?» — «Ну как же, дети не готовы». «К Вам пришли, дали алфавит и грамматику нового представления, мировоззрения — Вы взяли извратили, перекрутили всё и выдали за своё. О каком белом духовном учении можно говорить, если Вы лжёте и извращаете, сами являетесь лжецами?». Она ничего не смогла ответить. Так вот, в этом плане не стоит особо обращать внимание на то, что говорят индусы, они извращают очень многое. Поэтому и о Шамбале представления у них искажённые и так далее, и так далее… Потому что то, что хранится — это хранится то, что наши предки им передали на хранение, чтобы в нужное время было получено потом обратно». Это первое. И второе — то, что там записано, опять-таки, там естественно, может быть много и устройств разных той цивилизации, которая была до катастрофы и так далее… И представления, но технические знания, конечно — вещь хорошая, позволяющая перемещаться в пространстве, сворачивать пространство, как «Звёздные Врата» производили и так далее. Это, конечно, здорово. Но если те знания, которые у них были, привели к тому, что социальные паразиты всё-таки смогли победить и разгромить их, значит в этих знаниях было много пробелов и много неточностей, которые привели к такой катастрофе. Значит, к ним нужно тоже относиться критически, когда они обнаружатся. Вот и всё, если говорить по этому поводу. Теперь следующий вопрос. Думаю, что там один вопрос.. может парочку — зависит от вопроса.</w:t>
      </w:r>
    </w:p>
    <w:p>
      <w:r>
        <w:rPr>
          <w:b w:val="0"/>
          <w:i w:val="0"/>
        </w:rPr>
        <w:t>— Вопросы такие короткие: «В США в одном из эзотерических собраний практикует удаление чакр с тем, чтобы уменьшить возможность манипуляций со стороны. Как Вы к этому относитесь?»</w:t>
      </w:r>
    </w:p>
    <w:p>
      <w:r>
        <w:rPr>
          <w:b w:val="0"/>
          <w:i w:val="0"/>
        </w:rPr>
        <w:t>— Это как можно попытаться убрать Солнце с небес, да? Чакра — это структура тела. Её можно закрыть — да, заблокировать. Это антенны. Если перекрыть эти антенны, то человек может погибнуть просто-напросто. А манипуляция идёт не через чакры, если говорить коротко.</w:t>
      </w:r>
    </w:p>
    <w:p>
      <w:r>
        <w:rPr>
          <w:b w:val="0"/>
          <w:i w:val="0"/>
        </w:rPr>
        <w:t>— Так, спасибо. «Есть ли у Вас ученики, перечислите, пожалуйста?»</w:t>
      </w:r>
    </w:p>
    <w:p>
      <w:r>
        <w:rPr>
          <w:b w:val="0"/>
          <w:i w:val="0"/>
        </w:rPr>
        <w:t>— Ну, ученики в том плане, в каком? Ученик, который освоит и так далее.. У меня были, так сказать, группы, семинары, которые я проводил в России — к сожалению, очень короткое время. Естественно, к сожалению, они многое использовали.. Но Вы скажите, что вот в том плане.. что в России, к примеру, очень мало времени удалось.. я просто когда делал свои семинары, я тогда думал, что достаточно человеку передать фундамент, изложить.. Перестроить структуру мозга, после чего человек быстро всё усвоит и будет действовать правильно. И я тогда ошибался, потому что практика показала, что просто чисто изложение материала, даже правильного материала, скажем так — с моей точки зрения. И перестройка мозга — это ещё далеко не всё… Требуется очень долгое время, пока человек действительно начнёт правильно понимать и правильно использовать, поэтому большинство людей, которые прошли — они или.. их просто запугали и они отказались, как вот Надежда Яковлевна была одной из организаторов школ для медиков в Архангельске в 91-ом году. Можно сказать, что большинство людей, которые.. медиков пришло около сотни, помните Надежда Яковлевна?</w:t>
      </w:r>
    </w:p>
    <w:p>
      <w:r>
        <w:rPr>
          <w:b w:val="0"/>
          <w:i w:val="0"/>
        </w:rPr>
        <w:t>— Да, обязательно.</w:t>
      </w:r>
    </w:p>
    <w:p>
      <w:r>
        <w:rPr>
          <w:b w:val="0"/>
          <w:i w:val="0"/>
        </w:rPr>
        <w:t>— Некоторых из них я кое чему уже научил, за 10 дней они смогли получать, делать то, что как некоторые плакали, 30 лет своей деятельности они не могли этого добиться… Но что произошло? Через эти 10 дней потом я уехал из Архангельска, потом получилось из России поехал, уехал… Не на короткое время оказалось, а на очень долгое по определённым обстоятельствам. Так вот, их начали давить на месте. Врачей, к примеру. И заставлять отказываться о того, чтобы они перепугались — и многие отказались от всего. Некоторые из них тайком что-то делают, но перепуганные кролики стали… Это досадно. Поэтому… Некоторые продолжают, только Надежда Яковлевна.. хотя она тоже прошла только 10 дней тогда курса, тем не менее зацепило её сильно, и она до сих пор видите ещё в медицине, да Надежда Яковлевна?</w:t>
      </w:r>
    </w:p>
    <w:p>
      <w:r>
        <w:rPr>
          <w:b w:val="0"/>
          <w:i w:val="0"/>
        </w:rPr>
        <w:t>— На всю жизнь.</w:t>
      </w:r>
    </w:p>
    <w:p>
      <w:r>
        <w:rPr>
          <w:b w:val="0"/>
          <w:i w:val="0"/>
        </w:rPr>
        <w:t>— Ученики в том плане, что вот они уже полностью освоили и так далее, так далее — ещё это невозможно сказать, потому что пока вот.. даже 15 лет.. 13 лет я.. более 13-ти лет я в Штатах вёл семинары студентам, которые прошли трёхмесячные курсы вместо 10 дней, как здесь в России. И вот 13 лет показало, что самое сложное человека перестроить, самое сложное — человеку освободиться от своих субъективных представлений, которые иногда ему совершенно не нужны, но он считает их важными, и это мешает человеку в его собственном росте. Поэтому самая страшная проблема в том, что человек получив, допустим, перестройку мозга делаешь, даёшь представления о том, что.. самое сложное не это сделать, а самое сложное, чтобы человек стал правильно этим пользоваться. Вот это самое сложное, и пока это ещё в процессе. Поэтому моих учеников, так сказать, действительно очень много — у меня есть школа детская, она правда не совсем обычная, так сказать, и там около тысячи человек уже — вот там они, по крайней мере, с детства формируются правильно, неискажённо, и поэтому и развитие идёт совершенно другое. А когда человек сформировался не по его вине в искажённой системе — ему очень сложно от этой системы избавляться. Но это в процессе. Поэтому многие только в процессе идут… В процессе изменения. Вот такой ответ могу дать.</w:t>
      </w:r>
    </w:p>
    <w:p>
      <w:r>
        <w:rPr>
          <w:b w:val="0"/>
          <w:i w:val="0"/>
        </w:rPr>
        <w:t>— Спасибо. «Всё-таки, Николай Викторович, ответьте — есть ли Бог или существует потусторонняя сила?»</w:t>
      </w:r>
    </w:p>
    <w:p>
      <w:r>
        <w:rPr>
          <w:b w:val="0"/>
          <w:i w:val="0"/>
        </w:rPr>
        <w:t>— Ну, я, во-первых, в Бога не верую, и Вам не советую. По крайней мере, там.. то что мне знакомо, там я не встречал. А некоторые вещи, которые делали, люди интерпретировали совершенно неправильно, считая что.. К примеру, чтобы было понятно — как люди получают заблуждение в веру в Бога или там в потусторонние силы… К примеру. В 90-м году на семинаре, которое в центре Игнатенко 2:22:48 организовал в Киеве, я встретил женщину, которую меня увидев — удивилась. Почему она удивилась — это долгая история.. я сделаю короткой… Более подробно в автобиографии я это описал, кому интересно — почитает, почему.. потому что в своё время она пыталась покончить жизнь самоубийством и умерла, то есть клиническая смерть пошла… Её кто-то остановил, сказал, что это не её время, вернись обратно, ты должна лечить — и вернул её обратно в тело. Она просто выпила снотворное, смертельная доза, и когда скорая приехала, у неё всё было чисто. Так вот, когда я вернул её к жизни, она подумала, что… Она была атеисткой, в советские времена это было. Атеистка… И тут такое случается — тут же заклинило, что это «Господь Бог» или «Ангел небесный», так сказать, какой-то пришёл и её вернул к жизни. И она стала верующей. И удивилась она почему… Когда она увидела меня, она узнала того, кто её вернул. Так вот, я не являюсь ни «Господом Богом», ни «Ангелом небесным». Просто люди, не понимая реальность — в полной степени реальность, делают ошибочные выводы, а особенно если другие им в этом сильно помогают. Вот и всё. Поэтому потусторонние силы тоже не существуют. Вся сила.. Любая сила это сторонняя, просто нужно понимать, что за этим стоит. Просто большинство людей имеют очень ограниченное понимание о реальности — ну даже не нужно ходить далеко, что если вот недавно Велихов, год назад примерно, с экрана заявил: «Да, мы признаём, что 90% материи Вселенной — мы не знаем, это «тёмная материя», мы о ней ничего не знаем, но она 90% материи занимает. Это уже о чём говорит… Что вот 90% — о 90% современная наука в том варианте, в котором существует сейчас, не имеет ни малейшего представления. Значит ли, что 90% материи не существует? Что они являются потусторонними? Да никакие не потусторонние. Они такие же, как 10% которые человек знает, как вещество физически плотное. Так вот… Так же и потусторонних сил нет. Ни потусторонней материи и так далее… Но самое смешное что Велихов сказал, меня удивило, что он сказал: «Если что-то можно объяснить простым, доступным языком, то это — мистика». Забавно? Это его личные слова — слово в слово. Если что-то можно объяснить простым, доступным языком, то есть понятным всем и каждому — то это мистика. А вот если таким языком, которым никто ни бельмеса не поймёт — то это наука. И в заключении, потому что у нас осталось пару минут…</w:t>
      </w:r>
    </w:p>
    <w:p>
      <w:r>
        <w:rPr>
          <w:b w:val="0"/>
          <w:i w:val="0"/>
        </w:rPr>
        <w:t>— Да, здесь вот такой: «Не собираетесь ли Вы написать подробную историю России или мира?» Это вот такой вопрос хороший…</w:t>
      </w:r>
    </w:p>
    <w:p>
      <w:r>
        <w:rPr>
          <w:b w:val="0"/>
          <w:i w:val="0"/>
        </w:rPr>
        <w:t>— Ну, постепенно, по крайней мере в «России …» вот я.. как говорится, цивилизации — не сказал бы «мира», а цивилизации, потому что невозможно охватить всё и вся. Что касается цивилизации Земли и в основном что касается истории России — вот я и как раз пытаюсь сделать в книге. Вот первый том «****** * ***** ******» вышел, второй том — я работаю, и так дальше постараюсь изложить последовательно происходящие события качественно.. события — что стояло за ними, почему, зачем, какие интересы, почему и так далее… Надеюсь, это будет по крайней мере цельно. Так вот, чтобы завершить, как в одно время одну старушку спрашивали, интервью брали журналисты — в программе «Время» было, и старушка говорит: «Вот Гайдар такой умный, такой умный… Он сказал, я ни одного слова не поняла, что он сказал». Так вот, понимаете — это в полном соответствии с Велиховым изречением, что можно сказать простым, доступным языком — то это мистика, а вот если сказать, чтобы никто ни бельмеса не понял — это наука. Вот давайте мы с Вами такой науки не будем делать, а будем делать науку, в которой каждое слово понятно любому человеку.</w:t>
      </w:r>
    </w:p>
    <w:p>
      <w:r>
        <w:rPr>
          <w:b w:val="0"/>
          <w:i w:val="0"/>
        </w:rPr>
        <w:t>— Будете ли Вы, Николай Викторович, проводить извлечение блоков из нас?</w:t>
      </w:r>
    </w:p>
    <w:p>
      <w:r>
        <w:rPr>
          <w:b w:val="0"/>
          <w:i w:val="0"/>
        </w:rPr>
        <w:t>— Ну, опять-таки, для тех, кто желает — сделаем. Для этого нужно просто-напросто.. те, кто хочет — просто подумать что-то: «Я хочу, чтобы изъялось». У кого-то проявится быстро, у кого-то может нет, всё зависит от того, как глубоко сидят блоки, как сильно они повлияли… Кто не хочет — просто не думайте, ничего с Вами не будет. Против вашей воли даже.. блоки останутся с Вами. Так что, кто хочет — просто подумайте, настройтесь. Так, ну вот. Надеюсь кому-то поможет. По крайней мере, так сказать, некоторые шоры будут сняты, поможет Вам видеть больше, слышать, понимать больше, чем до этого было… Надеюсь, поможет. Ну что, у нас, к сожалению, время вышло. Осталось пару минут.</w:t>
      </w:r>
    </w:p>
    <w:p>
      <w:r>
        <w:rPr>
          <w:b w:val="0"/>
          <w:i w:val="0"/>
        </w:rPr>
        <w:t>— Да, ваше заключительное слово.</w:t>
      </w:r>
    </w:p>
    <w:p>
      <w:r>
        <w:rPr>
          <w:b w:val="0"/>
          <w:i w:val="0"/>
        </w:rPr>
        <w:t>— Да, поэтому я хотел бы поблагодарить сегодня пришедших на встречу. Надеюсь, Вы не впустую провели время. Надеюсь, кое-что мне удалось Вам прояснить, и будет полезно для Вас. И желаю Вам всем счастья, радости, всего хорошего, здоровья. Здоровый человек может горы свернуть, а больной ничего не сделает. Поэтому здоровья, радости, счастья и успехов во всех делах — надеюсь, общими усилиями мы сможем возродить не только правду о прошлом нашей страны, но и….</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